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5"/>
        </w:rPr>
        <w:t>Vorbereitung auf mein erstes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6"/>
        </w:rPr>
        <w:t>Themen, Stärken und erste Entwicklungsschritte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91"/>
        <w:gridCol w:w="3591"/>
        <w:gridCol w:w="3591"/>
      </w:tblGrid>
      <w:tr>
        <w:trPr>
          <w:trHeight w:val="465" w:hRule="atLeast"/>
        </w:trPr>
        <w:tc>
          <w:tcPr>
            <w:tcW w:type="dxa" w:w="453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Name: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061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Klasse/Jahrgang: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17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Datum: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</w:tr>
    </w:tbl>
    <w:p>
      <w:pPr>
        <w:spacing w:before="60" w:after="60" w:line="264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Du entscheidest, welche Themen du ansprichst. Markiere die wichtigsten Themen mit 1, 2, 3 ... Ein Thema, das du heute nicht besprechen möchtest, lässt du frei oder markierst „heute nicht“.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1F4E78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1</w:t>
            </w:r>
          </w:p>
        </w:tc>
        <w:tc>
          <w:tcPr>
            <w:tcW w:type="dxa" w:w="10120"/>
            <w:shd w:fill="DCEAF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21"/>
              </w:rPr>
              <w:t>Meine Themen für das Mentoringgespräch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1F4E78"/>
              <w:start w:val="single" w:sz="7" w:color="1F4E78"/>
              <w:bottom w:val="single" w:sz="7" w:color="1F4E78"/>
              <w:end w:val="single" w:sz="7" w:color="1F4E78"/>
            </w:tcBorders>
            <w:shd w:fill="DCEAF5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1F4E78"/>
                <w:sz w:val="20"/>
              </w:rPr>
              <w:t>Lernen und Leistung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2A7F62"/>
              <w:start w:val="single" w:sz="7" w:color="2A7F62"/>
              <w:bottom w:val="single" w:sz="7" w:color="2A7F62"/>
              <w:end w:val="single" w:sz="7" w:color="2A7F62"/>
            </w:tcBorders>
            <w:shd w:fill="DDF1E8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2A7F62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2A7F62"/>
                <w:sz w:val="20"/>
              </w:rPr>
              <w:t>Organisation und Motivation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A66A00"/>
              <w:start w:val="single" w:sz="7" w:color="A66A00"/>
              <w:bottom w:val="single" w:sz="7" w:color="A66A00"/>
              <w:end w:val="single" w:sz="7" w:color="A66A00"/>
            </w:tcBorders>
            <w:shd w:fill="F7E8C6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A66A00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A66A00"/>
                <w:sz w:val="20"/>
              </w:rPr>
              <w:t>Miteinander in der Klasse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6C4F9B"/>
              <w:start w:val="single" w:sz="7" w:color="6C4F9B"/>
              <w:bottom w:val="single" w:sz="7" w:color="6C4F9B"/>
              <w:end w:val="single" w:sz="7" w:color="6C4F9B"/>
            </w:tcBorders>
            <w:shd w:fill="E9E1F3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C4F9B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6C4F9B"/>
                <w:sz w:val="20"/>
              </w:rPr>
              <w:t>Zusammenarbeit mit Lehrkräften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B24C3D"/>
              <w:start w:val="single" w:sz="7" w:color="B24C3D"/>
              <w:bottom w:val="single" w:sz="7" w:color="B24C3D"/>
              <w:end w:val="single" w:sz="7" w:color="B24C3D"/>
            </w:tcBorders>
            <w:shd w:fill="F7DED9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B24C3D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B24C3D"/>
                <w:sz w:val="20"/>
              </w:rPr>
              <w:t>Wohlbefinden und Schulalltag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4B6F44"/>
              <w:start w:val="single" w:sz="7" w:color="4B6F44"/>
              <w:bottom w:val="single" w:sz="7" w:color="4B6F44"/>
              <w:end w:val="single" w:sz="7" w:color="4B6F44"/>
            </w:tcBorders>
            <w:shd w:fill="E2EEDC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4B6F44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4B6F44"/>
                <w:sz w:val="20"/>
              </w:rPr>
              <w:t>Familie und Zuhause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1F4E78"/>
              <w:start w:val="single" w:sz="7" w:color="1F4E78"/>
              <w:bottom w:val="single" w:sz="7" w:color="1F4E78"/>
              <w:end w:val="single" w:sz="7" w:color="1F4E78"/>
            </w:tcBorders>
            <w:shd w:fill="DCEAF5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1F4E78"/>
                <w:sz w:val="20"/>
              </w:rPr>
              <w:t>Freizeit und Interessen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2A7F62"/>
              <w:start w:val="single" w:sz="7" w:color="2A7F62"/>
              <w:bottom w:val="single" w:sz="7" w:color="2A7F62"/>
              <w:end w:val="single" w:sz="7" w:color="2A7F62"/>
            </w:tcBorders>
            <w:shd w:fill="DDF1E8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2A7F62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2A7F62"/>
                <w:sz w:val="20"/>
              </w:rPr>
              <w:t>Mein eigenes Thema: __________________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</w:tbl>
    <w:p>
      <w:pPr>
        <w:spacing w:before="0" w:after="0" w:line="12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Thema, über das ich zuerst sprechen möchte: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Vorbereitung auf mein erstes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Meine Erfahrungen, Stärken und Interessen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2A7F62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2</w:t>
            </w:r>
          </w:p>
        </w:tc>
        <w:tc>
          <w:tcPr>
            <w:tcW w:type="dxa" w:w="10120"/>
            <w:shd w:fill="DDF1E8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21"/>
              </w:rPr>
              <w:t>Meine positiven Erfahrungen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Mein größter Erfolg oder mein schönstes Erlebnis der letzten Woche: Was war das Beste, was mir passiert ist?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habe ich selbst dazu beigetragen: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A66A00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3</w:t>
            </w:r>
          </w:p>
        </w:tc>
        <w:tc>
          <w:tcPr>
            <w:tcW w:type="dxa" w:w="10120"/>
            <w:shd w:fill="F7E8C6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21"/>
              </w:rPr>
              <w:t>Meine Stärken und Interessen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macht mir Freude oder interessiert mich: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Darauf bin ich stolz: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Diese Themen sind in diesem Schuljahr für mich besonders wichtig: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54"/>
        <w:gridCol w:w="2154"/>
        <w:gridCol w:w="2154"/>
        <w:gridCol w:w="2154"/>
        <w:gridCol w:w="2154"/>
      </w:tblGrid>
      <w:tr>
        <w:trPr>
          <w:trHeight w:val="1899" w:hRule="atLeast"/>
        </w:trPr>
        <w:tc>
          <w:tcPr>
            <w:tcW w:type="dxa" w:w="5783"/>
            <w:tcMar>
              <w:top w:w="65" w:type="dxa"/>
              <w:start w:w="55" w:type="dxa"/>
              <w:bottom w:w="65" w:type="dxa"/>
              <w:end w:w="55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3F5F7"/>
          </w:tcPr>
          <w:p>
            <w:pPr>
              <w:spacing w:before="0" w:after="20" w:line="240" w:lineRule="auto"/>
              <w:jc w:val="left"/>
            </w:pPr>
            <w:r/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>Wo stehst du im Moment auf deinem Weg?</w:t>
            </w:r>
          </w:p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5B6470"/>
                <w:sz w:val="14"/>
              </w:rPr>
              <w:t>Die Wegsymbole helfen dir bei deiner Einschätzung. Es gibt kein richtig oder falsch. Eine Aussage darf frei bleiben.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8DFDD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3" name="Picture 13" descr="Entwicklungsweg: passt im Moment noch wenig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1_start_rot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im Moment</w:t>
              <w:br/>
              <w:t>noch wenig 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FF1C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4" name="Picture 14" descr="Entwicklungsweg: passt teilweise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2_erster_schritt_gelb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teilweise</w:t>
              <w:br/>
              <w:t>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DCEEF8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5" name="Picture 15" descr="Entwicklungsweg: passt meistens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3_auf_dem_weg_blau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meistens</w:t>
              <w:br/>
              <w:t>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E3F0D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04675"/>
                  <wp:docPr id="16" name="Picture 16" descr="Entwicklungsweg: passt sehr gut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4_sicher_angekommen_gruen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046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sehr gut</w:t>
              <w:br/>
              <w:t>zu mir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gehe gerne in die Schule.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Mit Stress und Druck komme ich klar.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Mir fällt es leicht, mich zu motivieren.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Meine Hobbys und Interessen sind mir wichtig.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pflege meine Freundschaften.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Vorbereitung auf mein erstes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Mein Miteinander in der Schule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6C4F9B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4</w:t>
            </w:r>
          </w:p>
        </w:tc>
        <w:tc>
          <w:tcPr>
            <w:tcW w:type="dxa" w:w="10120"/>
            <w:shd w:fill="E9E1F3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21"/>
              </w:rPr>
              <w:t>Mein Miteinander in der Schule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finde ich in meiner Klasse oder im schulischen Miteinander gut: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2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möchte ich als Nächstes ausprobieren oder verändern: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6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54"/>
        <w:gridCol w:w="2154"/>
        <w:gridCol w:w="2154"/>
        <w:gridCol w:w="2154"/>
        <w:gridCol w:w="2154"/>
      </w:tblGrid>
      <w:tr>
        <w:trPr>
          <w:trHeight w:val="1899" w:hRule="atLeast"/>
        </w:trPr>
        <w:tc>
          <w:tcPr>
            <w:tcW w:type="dxa" w:w="5783"/>
            <w:tcMar>
              <w:top w:w="65" w:type="dxa"/>
              <w:start w:w="55" w:type="dxa"/>
              <w:bottom w:w="65" w:type="dxa"/>
              <w:end w:w="55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3F5F7"/>
          </w:tcPr>
          <w:p>
            <w:pPr>
              <w:spacing w:before="0" w:after="20" w:line="240" w:lineRule="auto"/>
              <w:jc w:val="left"/>
            </w:pPr>
            <w:r/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>Wo stehst du im Moment auf deinem Weg?</w:t>
            </w:r>
          </w:p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5B6470"/>
                <w:sz w:val="14"/>
              </w:rPr>
              <w:t>Die Wegsymbole helfen dir bei deiner Einschätzung. Es gibt kein richtig oder falsch. Eine Aussage darf frei bleiben.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8DFDD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7" name="Picture 17" descr="Entwicklungsweg: passt im Moment noch wenig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1_start_rot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im Moment</w:t>
              <w:br/>
              <w:t>noch wenig 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FF1C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8" name="Picture 18" descr="Entwicklungsweg: passt teilweise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2_erster_schritt_gelb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teilweise</w:t>
              <w:br/>
              <w:t>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DCEEF8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9" name="Picture 19" descr="Entwicklungsweg: passt meistens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3_auf_dem_weg_blau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meistens</w:t>
              <w:br/>
              <w:t>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E3F0D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04675"/>
                  <wp:docPr id="20" name="Picture 20" descr="Entwicklungsweg: passt sehr gut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4_sicher_angekommen_gruen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046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sehr gut</w:t>
              <w:br/>
              <w:t>zu mir</w:t>
            </w:r>
          </w:p>
        </w:tc>
      </w:tr>
      <w:tr>
        <w:trPr>
          <w:trHeight w:val="374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7"/>
              </w:rPr>
              <w:t>Mit meinen Mitschülerinnen und Mitschülern komme ich gut zurecht.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74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7"/>
              </w:rPr>
              <w:t>In meiner Klasse fühle ich mich wohl.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74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7"/>
              </w:rPr>
              <w:t>Ich setze mich für andere ein und andere für mich.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74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7"/>
              </w:rPr>
              <w:t>Ich arbeite gut mit meinen Klassenkameradinnen und Klassenkameraden zusammen.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Etwas, das ich dazu im Mentoringgespräch ansprechen möchte: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Vorbereitung auf mein erstes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Mein Lernen und Arbeiten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B24C3D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5</w:t>
            </w:r>
          </w:p>
        </w:tc>
        <w:tc>
          <w:tcPr>
            <w:tcW w:type="dxa" w:w="10120"/>
            <w:shd w:fill="F7DED9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21"/>
              </w:rPr>
              <w:t>Mein Lernen und Arbeiten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kann ich bereits gut: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möchte ich als Nächstes ausprobieren oder verändern: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6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54"/>
        <w:gridCol w:w="2154"/>
        <w:gridCol w:w="2154"/>
        <w:gridCol w:w="2154"/>
        <w:gridCol w:w="2154"/>
      </w:tblGrid>
      <w:tr>
        <w:trPr>
          <w:trHeight w:val="1899" w:hRule="atLeast"/>
        </w:trPr>
        <w:tc>
          <w:tcPr>
            <w:tcW w:type="dxa" w:w="5783"/>
            <w:tcMar>
              <w:top w:w="65" w:type="dxa"/>
              <w:start w:w="55" w:type="dxa"/>
              <w:bottom w:w="65" w:type="dxa"/>
              <w:end w:w="55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3F5F7"/>
          </w:tcPr>
          <w:p>
            <w:pPr>
              <w:spacing w:before="0" w:after="20" w:line="240" w:lineRule="auto"/>
              <w:jc w:val="left"/>
            </w:pPr>
            <w:r/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>Wie häufig oder sicher gelingt dir das im Moment?</w:t>
            </w:r>
          </w:p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5B6470"/>
                <w:sz w:val="14"/>
              </w:rPr>
              <w:t>Die Wegsymbole zeigen deinen momentanen Stand. Es gibt kein richtig oder falsch. Eine Aussage darf frei bleiben.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8DFDD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21" name="Picture 21" descr="Entwicklungsweg: gelingt mir im Moment noch selten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1_start_rot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 im Moment</w:t>
              <w:br/>
              <w:t>noch selten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FF1C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22" name="Picture 22" descr="Entwicklungsweg: gelingt mir manchmal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2_erster_schritt_gelb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</w:t>
              <w:br/>
              <w:t>manchmal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DCEEF8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23" name="Picture 23" descr="Entwicklungsweg: gelingt mir meisten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3_auf_dem_weg_blau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</w:t>
              <w:br/>
              <w:t>meistens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E3F0D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04675"/>
                  <wp:docPr id="24" name="Picture 24" descr="Entwicklungsweg: gelingt mir schon siche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4_sicher_angekommen_gruen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046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 schon</w:t>
              <w:br/>
              <w:t>sicher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Im Unterricht arbeite ich aktiv mit.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Meine Hausaufgaben und Aufgaben erledige ich selbstständig und vollständig.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Mein Arbeitsmaterial ist ordentlich und vollständig.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bereite mich gut auf Klassenarbeiten oder Lernnachweise vor.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gehe mit einem sicheren Gefühl in Klassenarbeiten oder Lernnachweise.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4B6F44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6</w:t>
            </w:r>
          </w:p>
        </w:tc>
        <w:tc>
          <w:tcPr>
            <w:tcW w:type="dxa" w:w="10120"/>
            <w:shd w:fill="E2EEDC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21"/>
              </w:rPr>
              <w:t>Mein Wunsch für das Gespräch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Am Ende des Gesprächs wäre für mich hilfreich, wenn ...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8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7"/>
        </w:rPr>
        <w:t xml:space="preserve">Was hilft dir heute am meisten?  </w:t>
      </w:r>
      <w:r>
        <w:rPr>
          <w:rFonts w:ascii="Noto Sans" w:hAnsi="Noto Sans" w:eastAsia="Noto Sans"/>
          <w:b w:val="0"/>
          <w:i w:val="0"/>
          <w:color w:val="1F2933"/>
          <w:sz w:val="17"/>
        </w:rPr>
        <w:t>□ Zuhören   □ Fragen stellen   □ Beobachtung anbieten   □ Information geben   □ gemeinsam planen</w:t>
      </w:r>
    </w:p>
    <w:p>
      <w:pPr>
        <w:spacing w:before="80" w:after="80" w:line="252" w:lineRule="auto"/>
        <w:jc w:val="center"/>
      </w:pPr>
      <w:r>
        <w:rPr>
          <w:rFonts w:ascii="Noto Sans" w:hAnsi="Noto Sans" w:eastAsia="Noto Sans"/>
          <w:b/>
          <w:i w:val="0"/>
          <w:color w:val="1F4E78"/>
          <w:sz w:val="19"/>
        </w:rPr>
        <w:t>Danke, dass du dir Zeit für deine Vorbereitung genommen hast.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13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1906" w:h="16838"/>
      <w:pgMar w:top="408" w:right="567" w:bottom="39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hyperlink" Target="https://www.aufwind-coaching-beratung.de" TargetMode="External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Vorbereitung Erstgespraech Mentoring mit Aufwind</dc:title>
  <dc:subject/>
  <dc:creator>André Lammers</dc:creator>
  <cp:keywords/>
  <dc:description>generated by python-docx</dc:description>
  <cp:lastModifiedBy>André Lammers</cp:lastModifiedBy>
  <cp:revision>1</cp:revision>
  <dcterms:created xsi:type="dcterms:W3CDTF">2013-12-23T23:15:00Z</dcterms:created>
  <dcterms:modified xsi:type="dcterms:W3CDTF">2013-12-23T23:15:00Z</dcterms:modified>
  <cp:category/>
</cp:coreProperties>
</file>