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0" w:line="252" w:lineRule="auto"/>
        <w:jc w:val="left"/>
      </w:pPr>
      <w:r>
        <w:rPr>
          <w:rFonts w:ascii="Noto Sans" w:hAnsi="Noto Sans" w:eastAsia="Noto Sans"/>
          <w:b/>
          <w:i w:val="0"/>
          <w:color w:val="2A7F62"/>
          <w:sz w:val="14"/>
        </w:rPr>
        <w:t>MENTORING MIT AUFWIND</w:t>
      </w:r>
    </w:p>
    <w:p>
      <w:pPr>
        <w:spacing w:before="0" w:after="0" w:line="252" w:lineRule="auto"/>
        <w:jc w:val="left"/>
      </w:pPr>
      <w:r>
        <w:rPr>
          <w:rFonts w:ascii="Noto Sans" w:hAnsi="Noto Sans" w:eastAsia="Noto Sans"/>
          <w:b/>
          <w:i w:val="0"/>
          <w:color w:val="1F4E78"/>
          <w:sz w:val="35"/>
        </w:rPr>
        <w:t>Vorbereitung auf mein nächstes Mentoringgespräch</w:t>
      </w:r>
    </w:p>
    <w:p>
      <w:pPr>
        <w:spacing w:before="0" w:after="40" w:line="252" w:lineRule="auto"/>
        <w:jc w:val="left"/>
      </w:pPr>
      <w:r>
        <w:rPr>
          <w:rFonts w:ascii="Noto Sans" w:hAnsi="Noto Sans" w:eastAsia="Noto Sans"/>
          <w:b w:val="0"/>
          <w:i w:val="0"/>
          <w:color w:val="606A74"/>
          <w:sz w:val="16"/>
        </w:rPr>
        <w:t>Rückblick, Lernerfahrungen und nächster Fokus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795"/>
        <w:gridCol w:w="1795"/>
        <w:gridCol w:w="1795"/>
        <w:gridCol w:w="1795"/>
        <w:gridCol w:w="1795"/>
        <w:gridCol w:w="1795"/>
      </w:tblGrid>
      <w:tr>
        <w:trPr>
          <w:trHeight w:val="45" w:hRule="exact"/>
        </w:trPr>
        <w:tc>
          <w:tcPr>
            <w:tcW w:type="dxa" w:w="1795"/>
            <w:shd w:fill="1F4E78"/>
            <w:tcMar>
              <w:top w:w="0" w:type="dxa"/>
              <w:start w:w="0" w:type="dxa"/>
              <w:bottom w:w="0" w:type="dxa"/>
              <w:end w:w="0" w:type="dxa"/>
            </w:tcMar>
          </w:tcPr>
          <w:p/>
        </w:tc>
        <w:tc>
          <w:tcPr>
            <w:tcW w:type="dxa" w:w="1795"/>
            <w:shd w:fill="2A7F62"/>
            <w:tcMar>
              <w:top w:w="0" w:type="dxa"/>
              <w:start w:w="0" w:type="dxa"/>
              <w:bottom w:w="0" w:type="dxa"/>
              <w:end w:w="0" w:type="dxa"/>
            </w:tcMar>
          </w:tcPr>
          <w:p/>
        </w:tc>
        <w:tc>
          <w:tcPr>
            <w:tcW w:type="dxa" w:w="1795"/>
            <w:shd w:fill="A66A00"/>
            <w:tcMar>
              <w:top w:w="0" w:type="dxa"/>
              <w:start w:w="0" w:type="dxa"/>
              <w:bottom w:w="0" w:type="dxa"/>
              <w:end w:w="0" w:type="dxa"/>
            </w:tcMar>
          </w:tcPr>
          <w:p/>
        </w:tc>
        <w:tc>
          <w:tcPr>
            <w:tcW w:type="dxa" w:w="1795"/>
            <w:shd w:fill="6C4F9B"/>
            <w:tcMar>
              <w:top w:w="0" w:type="dxa"/>
              <w:start w:w="0" w:type="dxa"/>
              <w:bottom w:w="0" w:type="dxa"/>
              <w:end w:w="0" w:type="dxa"/>
            </w:tcMar>
          </w:tcPr>
          <w:p/>
        </w:tc>
        <w:tc>
          <w:tcPr>
            <w:tcW w:type="dxa" w:w="1795"/>
            <w:shd w:fill="B24C3D"/>
            <w:tcMar>
              <w:top w:w="0" w:type="dxa"/>
              <w:start w:w="0" w:type="dxa"/>
              <w:bottom w:w="0" w:type="dxa"/>
              <w:end w:w="0" w:type="dxa"/>
            </w:tcMar>
          </w:tcPr>
          <w:p/>
        </w:tc>
        <w:tc>
          <w:tcPr>
            <w:tcW w:type="dxa" w:w="1795"/>
            <w:shd w:fill="4B6F44"/>
            <w:tcMar>
              <w:top w:w="0" w:type="dxa"/>
              <w:start w:w="0" w:type="dxa"/>
              <w:bottom w:w="0" w:type="dxa"/>
              <w:end w:w="0" w:type="dxa"/>
            </w:tcMar>
          </w:tcPr>
          <w:p/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591"/>
        <w:gridCol w:w="3591"/>
        <w:gridCol w:w="3591"/>
      </w:tblGrid>
      <w:tr>
        <w:trPr>
          <w:trHeight w:val="465" w:hRule="atLeast"/>
        </w:trPr>
        <w:tc>
          <w:tcPr>
            <w:tcW w:type="dxa" w:w="4535"/>
            <w:shd w:fill="F7F9FB"/>
            <w:tcMar>
              <w:top w:w="45" w:type="dxa"/>
              <w:start w:w="65" w:type="dxa"/>
              <w:bottom w:w="45" w:type="dxa"/>
              <w:end w:w="65" w:type="dxa"/>
            </w:tcMar>
            <w:tcBorders>
              <w:top w:val="single" w:sz="4" w:color="C5CED6"/>
              <w:start w:val="single" w:sz="4" w:color="C5CED6"/>
              <w:bottom w:val="single" w:sz="4" w:color="C5CED6"/>
              <w:end w:val="single" w:sz="4" w:color="C5CED6"/>
            </w:tcBorders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/>
                <w:i w:val="0"/>
                <w:color w:val="1F4E78"/>
                <w:sz w:val="17"/>
              </w:rPr>
              <w:t xml:space="preserve">Name: </w:t>
            </w:r>
            <w:r>
              <w:rPr>
                <w:rFonts w:ascii="Noto Sans" w:hAnsi="Noto Sans" w:eastAsia="Noto Sans"/>
                <w:b w:val="0"/>
                <w:i w:val="0"/>
                <w:color w:val="606A74"/>
                <w:sz w:val="17"/>
              </w:rPr>
              <w:t>____________________________</w:t>
            </w:r>
          </w:p>
        </w:tc>
        <w:tc>
          <w:tcPr>
            <w:tcW w:type="dxa" w:w="3061"/>
            <w:shd w:fill="F7F9FB"/>
            <w:tcMar>
              <w:top w:w="45" w:type="dxa"/>
              <w:start w:w="65" w:type="dxa"/>
              <w:bottom w:w="45" w:type="dxa"/>
              <w:end w:w="65" w:type="dxa"/>
            </w:tcMar>
            <w:tcBorders>
              <w:top w:val="single" w:sz="4" w:color="C5CED6"/>
              <w:start w:val="single" w:sz="4" w:color="C5CED6"/>
              <w:bottom w:val="single" w:sz="4" w:color="C5CED6"/>
              <w:end w:val="single" w:sz="4" w:color="C5CED6"/>
            </w:tcBorders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/>
                <w:i w:val="0"/>
                <w:color w:val="1F4E78"/>
                <w:sz w:val="17"/>
              </w:rPr>
              <w:t xml:space="preserve">Gespräch Nr.: </w:t>
            </w:r>
            <w:r>
              <w:rPr>
                <w:rFonts w:ascii="Noto Sans" w:hAnsi="Noto Sans" w:eastAsia="Noto Sans"/>
                <w:b w:val="0"/>
                <w:i w:val="0"/>
                <w:color w:val="606A74"/>
                <w:sz w:val="17"/>
              </w:rPr>
              <w:t>____________________________</w:t>
            </w:r>
          </w:p>
        </w:tc>
        <w:tc>
          <w:tcPr>
            <w:tcW w:type="dxa" w:w="3175"/>
            <w:shd w:fill="F7F9FB"/>
            <w:tcMar>
              <w:top w:w="45" w:type="dxa"/>
              <w:start w:w="65" w:type="dxa"/>
              <w:bottom w:w="45" w:type="dxa"/>
              <w:end w:w="65" w:type="dxa"/>
            </w:tcMar>
            <w:tcBorders>
              <w:top w:val="single" w:sz="4" w:color="C5CED6"/>
              <w:start w:val="single" w:sz="4" w:color="C5CED6"/>
              <w:bottom w:val="single" w:sz="4" w:color="C5CED6"/>
              <w:end w:val="single" w:sz="4" w:color="C5CED6"/>
            </w:tcBorders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/>
                <w:i w:val="0"/>
                <w:color w:val="1F4E78"/>
                <w:sz w:val="17"/>
              </w:rPr>
              <w:t xml:space="preserve">Datum: </w:t>
            </w:r>
            <w:r>
              <w:rPr>
                <w:rFonts w:ascii="Noto Sans" w:hAnsi="Noto Sans" w:eastAsia="Noto Sans"/>
                <w:b w:val="0"/>
                <w:i w:val="0"/>
                <w:color w:val="606A74"/>
                <w:sz w:val="17"/>
              </w:rPr>
              <w:t>____________________________</w:t>
            </w:r>
          </w:p>
        </w:tc>
      </w:tr>
    </w:tbl>
    <w:p>
      <w:pPr>
        <w:spacing w:before="60" w:after="60" w:line="264" w:lineRule="auto"/>
        <w:jc w:val="left"/>
      </w:pPr>
      <w:r>
        <w:rPr>
          <w:rFonts w:ascii="Noto Sans" w:hAnsi="Noto Sans" w:eastAsia="Noto Sans"/>
          <w:b w:val="0"/>
          <w:i w:val="0"/>
          <w:color w:val="1F2933"/>
          <w:sz w:val="18"/>
        </w:rPr>
        <w:t>Nimm dir etwas Zeit für deinen Rückblick. Es geht nicht darum, ob alles geklappt hat. Auch Schwierigkeiten können zeigen, was du brauchst und was dein nächster sinnvoller Schritt sein kann.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386"/>
        <w:gridCol w:w="5386"/>
      </w:tblGrid>
      <w:tr>
        <w:trPr>
          <w:trHeight w:val="317" w:hRule="exact"/>
        </w:trPr>
        <w:tc>
          <w:tcPr>
            <w:tcW w:type="dxa" w:w="652"/>
            <w:shd w:fill="1F4E78"/>
            <w:tcMar>
              <w:top w:w="25" w:type="dxa"/>
              <w:start w:w="25" w:type="dxa"/>
              <w:bottom w:w="25" w:type="dxa"/>
              <w:end w:w="25" w:type="dxa"/>
            </w:tcMar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/>
                <w:i w:val="0"/>
                <w:color w:val="FFFFFF"/>
                <w:sz w:val="21"/>
              </w:rPr>
              <w:t>1</w:t>
            </w:r>
          </w:p>
        </w:tc>
        <w:tc>
          <w:tcPr>
            <w:tcW w:type="dxa" w:w="10120"/>
            <w:shd w:fill="DCEAF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/>
                <w:i w:val="0"/>
                <w:color w:val="1F4E78"/>
                <w:sz w:val="21"/>
              </w:rPr>
              <w:t>Rückblick auf meine letzte Vereinbarung</w:t>
            </w:r>
          </w:p>
        </w:tc>
      </w:tr>
    </w:tbl>
    <w:p>
      <w:pPr>
        <w:spacing w:before="0" w:after="20" w:line="252" w:lineRule="auto"/>
        <w:jc w:val="left"/>
      </w:pPr>
      <w:r>
        <w:rPr>
          <w:rFonts w:ascii="Noto Sans" w:hAnsi="Noto Sans" w:eastAsia="Noto Sans"/>
          <w:b w:val="0"/>
          <w:i w:val="0"/>
          <w:color w:val="1F2933"/>
          <w:sz w:val="18"/>
        </w:rPr>
        <w:t>Das wollte ich seit unserem letzten Gespräch ausprobieren oder umsetzen: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772"/>
      </w:tblGrid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</w:tbl>
    <w:p>
      <w:pPr>
        <w:spacing w:before="0" w:after="0" w:line="100" w:lineRule="exact"/>
        <w:jc w:val="left"/>
      </w:pPr>
      <w:r>
        <w:rPr>
          <w:rFonts w:ascii="Noto Sans" w:hAnsi="Noto Sans" w:eastAsia="Noto Sans"/>
          <w:b w:val="0"/>
          <w:i w:val="0"/>
          <w:color w:val="FFFFFF"/>
          <w:sz w:val="2"/>
        </w:rPr>
        <w:t xml:space="preserve"> </w:t>
      </w:r>
    </w:p>
    <w:p>
      <w:pPr>
        <w:spacing w:before="0" w:after="20" w:line="252" w:lineRule="auto"/>
        <w:jc w:val="left"/>
      </w:pPr>
      <w:r>
        <w:rPr>
          <w:rFonts w:ascii="Noto Sans" w:hAnsi="Noto Sans" w:eastAsia="Noto Sans"/>
          <w:b w:val="0"/>
          <w:i w:val="0"/>
          <w:color w:val="1F2933"/>
          <w:sz w:val="18"/>
        </w:rPr>
        <w:t>Das habe ich tatsächlich getan: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772"/>
      </w:tblGrid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</w:tbl>
    <w:p>
      <w:pPr>
        <w:spacing w:before="0" w:after="0" w:line="100" w:lineRule="exact"/>
        <w:jc w:val="left"/>
      </w:pPr>
      <w:r>
        <w:rPr>
          <w:rFonts w:ascii="Noto Sans" w:hAnsi="Noto Sans" w:eastAsia="Noto Sans"/>
          <w:b w:val="0"/>
          <w:i w:val="0"/>
          <w:color w:val="FFFFFF"/>
          <w:sz w:val="2"/>
        </w:rPr>
        <w:t xml:space="preserve"> </w:t>
      </w:r>
    </w:p>
    <w:p>
      <w:pPr>
        <w:spacing w:before="0" w:after="20" w:line="252" w:lineRule="auto"/>
        <w:jc w:val="left"/>
      </w:pPr>
      <w:r>
        <w:rPr>
          <w:rFonts w:ascii="Noto Sans" w:hAnsi="Noto Sans" w:eastAsia="Noto Sans"/>
          <w:b w:val="0"/>
          <w:i w:val="0"/>
          <w:color w:val="1F2933"/>
          <w:sz w:val="18"/>
        </w:rPr>
        <w:t>Daran habe ich eine kleine Veränderung oder einen Fortschritt bemerkt: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772"/>
      </w:tblGrid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</w:tbl>
    <w:p>
      <w:pPr>
        <w:spacing w:before="0" w:after="0" w:line="140" w:lineRule="exact"/>
        <w:jc w:val="left"/>
      </w:pPr>
      <w:r>
        <w:rPr>
          <w:rFonts w:ascii="Noto Sans" w:hAnsi="Noto Sans" w:eastAsia="Noto Sans"/>
          <w:b w:val="0"/>
          <w:i w:val="0"/>
          <w:color w:val="FFFFFF"/>
          <w:sz w:val="2"/>
        </w:rPr>
        <w:t xml:space="preserve"> 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154"/>
        <w:gridCol w:w="2154"/>
        <w:gridCol w:w="2154"/>
        <w:gridCol w:w="2154"/>
        <w:gridCol w:w="2154"/>
      </w:tblGrid>
      <w:tr>
        <w:trPr>
          <w:trHeight w:val="1899" w:hRule="atLeast"/>
        </w:trPr>
        <w:tc>
          <w:tcPr>
            <w:tcW w:type="dxa" w:w="5783"/>
            <w:tcMar>
              <w:top w:w="65" w:type="dxa"/>
              <w:start w:w="55" w:type="dxa"/>
              <w:bottom w:w="65" w:type="dxa"/>
              <w:end w:w="55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  <w:shd w:fill="F3F5F7"/>
          </w:tcPr>
          <w:p>
            <w:pPr>
              <w:spacing w:before="0" w:after="20" w:line="240" w:lineRule="auto"/>
              <w:jc w:val="left"/>
            </w:pPr>
            <w:r/>
            <w:r>
              <w:rPr>
                <w:rFonts w:ascii="Noto Sans" w:hAnsi="Noto Sans" w:eastAsia="Noto Sans"/>
                <w:b/>
                <w:i w:val="0"/>
                <w:color w:val="1F4E78"/>
                <w:sz w:val="16"/>
              </w:rPr>
              <w:t>Wie häufig oder sicher gelingt dir das im Moment?</w:t>
            </w:r>
          </w:p>
          <w:p>
            <w:pPr>
              <w:spacing w:before="0" w:after="0" w:line="240" w:lineRule="auto"/>
              <w:jc w:val="left"/>
            </w:pPr>
            <w:r>
              <w:rPr>
                <w:rFonts w:ascii="Noto Sans" w:hAnsi="Noto Sans" w:eastAsia="Noto Sans"/>
                <w:b w:val="0"/>
                <w:i w:val="0"/>
                <w:color w:val="5B6470"/>
                <w:sz w:val="14"/>
              </w:rPr>
              <w:t>Die Wegsymbole zeigen deinen momentanen Stand. Es gibt kein richtig oder falsch. Eine Aussage darf frei bleiben.</w:t>
            </w:r>
          </w:p>
        </w:tc>
        <w:tc>
          <w:tcPr>
            <w:tcW w:type="dxa" w:w="1247"/>
            <w:tcMar>
              <w:top w:w="45" w:type="dxa"/>
              <w:start w:w="30" w:type="dxa"/>
              <w:bottom w:w="45" w:type="dxa"/>
              <w:end w:w="30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  <w:shd w:fill="F8DFDD"/>
          </w:tcPr>
          <w:p>
            <w:pPr>
              <w:spacing w:before="0" w:after="0" w:line="240" w:lineRule="auto"/>
              <w:jc w:val="center"/>
            </w:pPr>
            <w:r/>
            <w:r>
              <w:drawing>
                <wp:inline xmlns:a="http://schemas.openxmlformats.org/drawingml/2006/main" xmlns:pic="http://schemas.openxmlformats.org/drawingml/2006/picture">
                  <wp:extent cx="774000" cy="941351"/>
                  <wp:docPr id="9" name="Picture 9" descr="Entwicklungsweg: gelingt mir im Moment noch selten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01_start_rot.pn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4000" cy="941351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rPr>
                <w:rFonts w:ascii="Noto Sans" w:hAnsi="Noto Sans" w:eastAsia="Noto Sans"/>
                <w:b/>
                <w:i w:val="0"/>
                <w:color w:val="1F2933"/>
                <w:sz w:val="14"/>
              </w:rPr>
              <w:t>gelingt mir im Moment</w:t>
              <w:br/>
              <w:t>noch selten</w:t>
            </w:r>
          </w:p>
        </w:tc>
        <w:tc>
          <w:tcPr>
            <w:tcW w:type="dxa" w:w="1247"/>
            <w:tcMar>
              <w:top w:w="45" w:type="dxa"/>
              <w:start w:w="30" w:type="dxa"/>
              <w:bottom w:w="45" w:type="dxa"/>
              <w:end w:w="30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  <w:shd w:fill="FFF1CC"/>
          </w:tcPr>
          <w:p>
            <w:pPr>
              <w:spacing w:before="0" w:after="0" w:line="240" w:lineRule="auto"/>
              <w:jc w:val="center"/>
            </w:pPr>
            <w:r/>
            <w:r>
              <w:drawing>
                <wp:inline xmlns:a="http://schemas.openxmlformats.org/drawingml/2006/main" xmlns:pic="http://schemas.openxmlformats.org/drawingml/2006/picture">
                  <wp:extent cx="774000" cy="941351"/>
                  <wp:docPr id="10" name="Picture 10" descr="Entwicklungsweg: gelingt mir manchmal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02_erster_schritt_gelb.pn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4000" cy="941351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rPr>
                <w:rFonts w:ascii="Noto Sans" w:hAnsi="Noto Sans" w:eastAsia="Noto Sans"/>
                <w:b/>
                <w:i w:val="0"/>
                <w:color w:val="1F2933"/>
                <w:sz w:val="14"/>
              </w:rPr>
              <w:t>gelingt mir</w:t>
              <w:br/>
              <w:t>manchmal</w:t>
            </w:r>
          </w:p>
        </w:tc>
        <w:tc>
          <w:tcPr>
            <w:tcW w:type="dxa" w:w="1247"/>
            <w:tcMar>
              <w:top w:w="45" w:type="dxa"/>
              <w:start w:w="30" w:type="dxa"/>
              <w:bottom w:w="45" w:type="dxa"/>
              <w:end w:w="30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  <w:shd w:fill="DCEEF8"/>
          </w:tcPr>
          <w:p>
            <w:pPr>
              <w:spacing w:before="0" w:after="0" w:line="240" w:lineRule="auto"/>
              <w:jc w:val="center"/>
            </w:pPr>
            <w:r/>
            <w:r>
              <w:drawing>
                <wp:inline xmlns:a="http://schemas.openxmlformats.org/drawingml/2006/main" xmlns:pic="http://schemas.openxmlformats.org/drawingml/2006/picture">
                  <wp:extent cx="774000" cy="941351"/>
                  <wp:docPr id="11" name="Picture 11" descr="Entwicklungsweg: gelingt mir meistens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03_auf_dem_weg_blau.pn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4000" cy="941351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rPr>
                <w:rFonts w:ascii="Noto Sans" w:hAnsi="Noto Sans" w:eastAsia="Noto Sans"/>
                <w:b/>
                <w:i w:val="0"/>
                <w:color w:val="1F2933"/>
                <w:sz w:val="14"/>
              </w:rPr>
              <w:t>gelingt mir</w:t>
              <w:br/>
              <w:t>meistens</w:t>
            </w:r>
          </w:p>
        </w:tc>
        <w:tc>
          <w:tcPr>
            <w:tcW w:type="dxa" w:w="1247"/>
            <w:tcMar>
              <w:top w:w="45" w:type="dxa"/>
              <w:start w:w="30" w:type="dxa"/>
              <w:bottom w:w="45" w:type="dxa"/>
              <w:end w:w="30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  <w:shd w:fill="E3F0DC"/>
          </w:tcPr>
          <w:p>
            <w:pPr>
              <w:spacing w:before="0" w:after="0" w:line="240" w:lineRule="auto"/>
              <w:jc w:val="center"/>
            </w:pPr>
            <w:r/>
            <w:r>
              <w:drawing>
                <wp:inline xmlns:a="http://schemas.openxmlformats.org/drawingml/2006/main" xmlns:pic="http://schemas.openxmlformats.org/drawingml/2006/picture">
                  <wp:extent cx="774000" cy="904675"/>
                  <wp:docPr id="12" name="Picture 12" descr="Entwicklungsweg: gelingt mir schon sicher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04_sicher_angekommen_gruen.pn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4000" cy="904675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rPr>
                <w:rFonts w:ascii="Noto Sans" w:hAnsi="Noto Sans" w:eastAsia="Noto Sans"/>
                <w:b/>
                <w:i w:val="0"/>
                <w:color w:val="1F2933"/>
                <w:sz w:val="14"/>
              </w:rPr>
              <w:t>gelingt mir schon</w:t>
              <w:br/>
              <w:t>sicher</w:t>
            </w:r>
          </w:p>
        </w:tc>
      </w:tr>
      <w:tr>
        <w:trPr>
          <w:trHeight w:val="317" w:hRule="atLeast"/>
          <w:cantSplit/>
        </w:trPr>
        <w:tc>
          <w:tcPr>
            <w:tcW w:type="dxa" w:w="5783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 w:val="0"/>
                <w:i w:val="0"/>
                <w:color w:val="1F2933"/>
                <w:sz w:val="16"/>
              </w:rPr>
              <w:t>Ich habe meinen vereinbarten Schritt ausprobiert.</w:t>
            </w:r>
          </w:p>
        </w:tc>
        <w:tc>
          <w:tcPr>
            <w:tcW w:type="dxa" w:w="1247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 w:val="0"/>
                <w:i w:val="0"/>
                <w:color w:val="1F4E78"/>
                <w:sz w:val="24"/>
              </w:rPr>
              <w:t>□</w:t>
            </w:r>
          </w:p>
        </w:tc>
        <w:tc>
          <w:tcPr>
            <w:tcW w:type="dxa" w:w="1247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 w:val="0"/>
                <w:i w:val="0"/>
                <w:color w:val="1F4E78"/>
                <w:sz w:val="24"/>
              </w:rPr>
              <w:t>□</w:t>
            </w:r>
          </w:p>
        </w:tc>
        <w:tc>
          <w:tcPr>
            <w:tcW w:type="dxa" w:w="1247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 w:val="0"/>
                <w:i w:val="0"/>
                <w:color w:val="1F4E78"/>
                <w:sz w:val="24"/>
              </w:rPr>
              <w:t>□</w:t>
            </w:r>
          </w:p>
        </w:tc>
        <w:tc>
          <w:tcPr>
            <w:tcW w:type="dxa" w:w="1247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 w:val="0"/>
                <w:i w:val="0"/>
                <w:color w:val="1F4E78"/>
                <w:sz w:val="24"/>
              </w:rPr>
              <w:t>□</w:t>
            </w:r>
          </w:p>
        </w:tc>
      </w:tr>
      <w:tr>
        <w:trPr>
          <w:trHeight w:val="317" w:hRule="atLeast"/>
          <w:cantSplit/>
        </w:trPr>
        <w:tc>
          <w:tcPr>
            <w:tcW w:type="dxa" w:w="5783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 w:val="0"/>
                <w:i w:val="0"/>
                <w:color w:val="1F2933"/>
                <w:sz w:val="16"/>
              </w:rPr>
              <w:t>Ich habe bemerkt, was mir bei der Umsetzung hilft.</w:t>
            </w:r>
          </w:p>
        </w:tc>
        <w:tc>
          <w:tcPr>
            <w:tcW w:type="dxa" w:w="1247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 w:val="0"/>
                <w:i w:val="0"/>
                <w:color w:val="1F4E78"/>
                <w:sz w:val="24"/>
              </w:rPr>
              <w:t>□</w:t>
            </w:r>
          </w:p>
        </w:tc>
        <w:tc>
          <w:tcPr>
            <w:tcW w:type="dxa" w:w="1247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 w:val="0"/>
                <w:i w:val="0"/>
                <w:color w:val="1F4E78"/>
                <w:sz w:val="24"/>
              </w:rPr>
              <w:t>□</w:t>
            </w:r>
          </w:p>
        </w:tc>
        <w:tc>
          <w:tcPr>
            <w:tcW w:type="dxa" w:w="1247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 w:val="0"/>
                <w:i w:val="0"/>
                <w:color w:val="1F4E78"/>
                <w:sz w:val="24"/>
              </w:rPr>
              <w:t>□</w:t>
            </w:r>
          </w:p>
        </w:tc>
        <w:tc>
          <w:tcPr>
            <w:tcW w:type="dxa" w:w="1247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 w:val="0"/>
                <w:i w:val="0"/>
                <w:color w:val="1F4E78"/>
                <w:sz w:val="24"/>
              </w:rPr>
              <w:t>□</w:t>
            </w:r>
          </w:p>
        </w:tc>
      </w:tr>
      <w:tr>
        <w:trPr>
          <w:trHeight w:val="317" w:hRule="atLeast"/>
          <w:cantSplit/>
        </w:trPr>
        <w:tc>
          <w:tcPr>
            <w:tcW w:type="dxa" w:w="5783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 w:val="0"/>
                <w:i w:val="0"/>
                <w:color w:val="1F2933"/>
                <w:sz w:val="16"/>
              </w:rPr>
              <w:t>Ich konnte Unterstützung nutzen.</w:t>
            </w:r>
          </w:p>
        </w:tc>
        <w:tc>
          <w:tcPr>
            <w:tcW w:type="dxa" w:w="1247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 w:val="0"/>
                <w:i w:val="0"/>
                <w:color w:val="1F4E78"/>
                <w:sz w:val="24"/>
              </w:rPr>
              <w:t>□</w:t>
            </w:r>
          </w:p>
        </w:tc>
        <w:tc>
          <w:tcPr>
            <w:tcW w:type="dxa" w:w="1247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 w:val="0"/>
                <w:i w:val="0"/>
                <w:color w:val="1F4E78"/>
                <w:sz w:val="24"/>
              </w:rPr>
              <w:t>□</w:t>
            </w:r>
          </w:p>
        </w:tc>
        <w:tc>
          <w:tcPr>
            <w:tcW w:type="dxa" w:w="1247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 w:val="0"/>
                <w:i w:val="0"/>
                <w:color w:val="1F4E78"/>
                <w:sz w:val="24"/>
              </w:rPr>
              <w:t>□</w:t>
            </w:r>
          </w:p>
        </w:tc>
        <w:tc>
          <w:tcPr>
            <w:tcW w:type="dxa" w:w="1247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 w:val="0"/>
                <w:i w:val="0"/>
                <w:color w:val="1F4E78"/>
                <w:sz w:val="24"/>
              </w:rPr>
              <w:t>□</w:t>
            </w:r>
          </w:p>
        </w:tc>
      </w:tr>
      <w:tr>
        <w:trPr>
          <w:trHeight w:val="317" w:hRule="atLeast"/>
          <w:cantSplit/>
        </w:trPr>
        <w:tc>
          <w:tcPr>
            <w:tcW w:type="dxa" w:w="5783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 w:val="0"/>
                <w:i w:val="0"/>
                <w:color w:val="1F2933"/>
                <w:sz w:val="16"/>
              </w:rPr>
              <w:t>Ich habe auch aus Schwierigkeiten etwas gelernt.</w:t>
            </w:r>
          </w:p>
        </w:tc>
        <w:tc>
          <w:tcPr>
            <w:tcW w:type="dxa" w:w="1247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 w:val="0"/>
                <w:i w:val="0"/>
                <w:color w:val="1F4E78"/>
                <w:sz w:val="24"/>
              </w:rPr>
              <w:t>□</w:t>
            </w:r>
          </w:p>
        </w:tc>
        <w:tc>
          <w:tcPr>
            <w:tcW w:type="dxa" w:w="1247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 w:val="0"/>
                <w:i w:val="0"/>
                <w:color w:val="1F4E78"/>
                <w:sz w:val="24"/>
              </w:rPr>
              <w:t>□</w:t>
            </w:r>
          </w:p>
        </w:tc>
        <w:tc>
          <w:tcPr>
            <w:tcW w:type="dxa" w:w="1247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 w:val="0"/>
                <w:i w:val="0"/>
                <w:color w:val="1F4E78"/>
                <w:sz w:val="24"/>
              </w:rPr>
              <w:t>□</w:t>
            </w:r>
          </w:p>
        </w:tc>
        <w:tc>
          <w:tcPr>
            <w:tcW w:type="dxa" w:w="1247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 w:val="0"/>
                <w:i w:val="0"/>
                <w:color w:val="1F4E78"/>
                <w:sz w:val="24"/>
              </w:rPr>
              <w:t>□</w:t>
            </w:r>
          </w:p>
        </w:tc>
      </w:tr>
    </w:tbl>
    <w:p>
      <w:r>
        <w:br w:type="page"/>
      </w:r>
    </w:p>
    <w:p>
      <w:pPr>
        <w:spacing w:before="0" w:after="0" w:line="252" w:lineRule="auto"/>
        <w:jc w:val="left"/>
      </w:pPr>
      <w:r>
        <w:rPr>
          <w:rFonts w:ascii="Noto Sans" w:hAnsi="Noto Sans" w:eastAsia="Noto Sans"/>
          <w:b/>
          <w:i w:val="0"/>
          <w:color w:val="2A7F62"/>
          <w:sz w:val="14"/>
        </w:rPr>
        <w:t>MENTORING MIT AUFWIND</w:t>
      </w:r>
    </w:p>
    <w:p>
      <w:pPr>
        <w:spacing w:before="0" w:after="0" w:line="252" w:lineRule="auto"/>
        <w:jc w:val="left"/>
      </w:pPr>
      <w:r>
        <w:rPr>
          <w:rFonts w:ascii="Noto Sans" w:hAnsi="Noto Sans" w:eastAsia="Noto Sans"/>
          <w:b/>
          <w:i w:val="0"/>
          <w:color w:val="1F4E78"/>
          <w:sz w:val="30"/>
        </w:rPr>
        <w:t>Vorbereitung auf mein nächstes Mentoringgespräch</w:t>
      </w:r>
    </w:p>
    <w:p>
      <w:pPr>
        <w:spacing w:before="0" w:after="40" w:line="252" w:lineRule="auto"/>
        <w:jc w:val="left"/>
      </w:pPr>
      <w:r>
        <w:rPr>
          <w:rFonts w:ascii="Noto Sans" w:hAnsi="Noto Sans" w:eastAsia="Noto Sans"/>
          <w:b w:val="0"/>
          <w:i w:val="0"/>
          <w:color w:val="606A74"/>
          <w:sz w:val="15"/>
        </w:rPr>
        <w:t>Meine Lernerfahrungen und mein aktuelles Thema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795"/>
        <w:gridCol w:w="1795"/>
        <w:gridCol w:w="1795"/>
        <w:gridCol w:w="1795"/>
        <w:gridCol w:w="1795"/>
        <w:gridCol w:w="1795"/>
      </w:tblGrid>
      <w:tr>
        <w:trPr>
          <w:trHeight w:val="45" w:hRule="exact"/>
        </w:trPr>
        <w:tc>
          <w:tcPr>
            <w:tcW w:type="dxa" w:w="1795"/>
            <w:shd w:fill="1F4E78"/>
            <w:tcMar>
              <w:top w:w="0" w:type="dxa"/>
              <w:start w:w="0" w:type="dxa"/>
              <w:bottom w:w="0" w:type="dxa"/>
              <w:end w:w="0" w:type="dxa"/>
            </w:tcMar>
          </w:tcPr>
          <w:p/>
        </w:tc>
        <w:tc>
          <w:tcPr>
            <w:tcW w:type="dxa" w:w="1795"/>
            <w:shd w:fill="2A7F62"/>
            <w:tcMar>
              <w:top w:w="0" w:type="dxa"/>
              <w:start w:w="0" w:type="dxa"/>
              <w:bottom w:w="0" w:type="dxa"/>
              <w:end w:w="0" w:type="dxa"/>
            </w:tcMar>
          </w:tcPr>
          <w:p/>
        </w:tc>
        <w:tc>
          <w:tcPr>
            <w:tcW w:type="dxa" w:w="1795"/>
            <w:shd w:fill="A66A00"/>
            <w:tcMar>
              <w:top w:w="0" w:type="dxa"/>
              <w:start w:w="0" w:type="dxa"/>
              <w:bottom w:w="0" w:type="dxa"/>
              <w:end w:w="0" w:type="dxa"/>
            </w:tcMar>
          </w:tcPr>
          <w:p/>
        </w:tc>
        <w:tc>
          <w:tcPr>
            <w:tcW w:type="dxa" w:w="1795"/>
            <w:shd w:fill="6C4F9B"/>
            <w:tcMar>
              <w:top w:w="0" w:type="dxa"/>
              <w:start w:w="0" w:type="dxa"/>
              <w:bottom w:w="0" w:type="dxa"/>
              <w:end w:w="0" w:type="dxa"/>
            </w:tcMar>
          </w:tcPr>
          <w:p/>
        </w:tc>
        <w:tc>
          <w:tcPr>
            <w:tcW w:type="dxa" w:w="1795"/>
            <w:shd w:fill="B24C3D"/>
            <w:tcMar>
              <w:top w:w="0" w:type="dxa"/>
              <w:start w:w="0" w:type="dxa"/>
              <w:bottom w:w="0" w:type="dxa"/>
              <w:end w:w="0" w:type="dxa"/>
            </w:tcMar>
          </w:tcPr>
          <w:p/>
        </w:tc>
        <w:tc>
          <w:tcPr>
            <w:tcW w:type="dxa" w:w="1795"/>
            <w:shd w:fill="4B6F44"/>
            <w:tcMar>
              <w:top w:w="0" w:type="dxa"/>
              <w:start w:w="0" w:type="dxa"/>
              <w:bottom w:w="0" w:type="dxa"/>
              <w:end w:w="0" w:type="dxa"/>
            </w:tcMar>
          </w:tcPr>
          <w:p/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386"/>
        <w:gridCol w:w="5386"/>
      </w:tblGrid>
      <w:tr>
        <w:trPr>
          <w:trHeight w:val="317" w:hRule="exact"/>
        </w:trPr>
        <w:tc>
          <w:tcPr>
            <w:tcW w:type="dxa" w:w="652"/>
            <w:shd w:fill="2A7F62"/>
            <w:tcMar>
              <w:top w:w="25" w:type="dxa"/>
              <w:start w:w="25" w:type="dxa"/>
              <w:bottom w:w="25" w:type="dxa"/>
              <w:end w:w="25" w:type="dxa"/>
            </w:tcMar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/>
                <w:i w:val="0"/>
                <w:color w:val="FFFFFF"/>
                <w:sz w:val="21"/>
              </w:rPr>
              <w:t>2</w:t>
            </w:r>
          </w:p>
        </w:tc>
        <w:tc>
          <w:tcPr>
            <w:tcW w:type="dxa" w:w="10120"/>
            <w:shd w:fill="DDF1E8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/>
                <w:i w:val="0"/>
                <w:color w:val="2A7F62"/>
                <w:sz w:val="21"/>
              </w:rPr>
              <w:t>Meine Lernerfahrungen</w:t>
            </w:r>
          </w:p>
        </w:tc>
      </w:tr>
    </w:tbl>
    <w:p>
      <w:pPr>
        <w:spacing w:before="0" w:after="20" w:line="252" w:lineRule="auto"/>
        <w:jc w:val="left"/>
      </w:pPr>
      <w:r>
        <w:rPr>
          <w:rFonts w:ascii="Noto Sans" w:hAnsi="Noto Sans" w:eastAsia="Noto Sans"/>
          <w:b w:val="0"/>
          <w:i w:val="0"/>
          <w:color w:val="1F2933"/>
          <w:sz w:val="18"/>
        </w:rPr>
        <w:t>Das hat bereits gut funktioniert: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772"/>
      </w:tblGrid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</w:tbl>
    <w:p>
      <w:pPr>
        <w:spacing w:before="0" w:after="0" w:line="100" w:lineRule="exact"/>
        <w:jc w:val="left"/>
      </w:pPr>
      <w:r>
        <w:rPr>
          <w:rFonts w:ascii="Noto Sans" w:hAnsi="Noto Sans" w:eastAsia="Noto Sans"/>
          <w:b w:val="0"/>
          <w:i w:val="0"/>
          <w:color w:val="FFFFFF"/>
          <w:sz w:val="2"/>
        </w:rPr>
        <w:t xml:space="preserve"> </w:t>
      </w:r>
    </w:p>
    <w:p>
      <w:pPr>
        <w:spacing w:before="0" w:after="20" w:line="252" w:lineRule="auto"/>
        <w:jc w:val="left"/>
      </w:pPr>
      <w:r>
        <w:rPr>
          <w:rFonts w:ascii="Noto Sans" w:hAnsi="Noto Sans" w:eastAsia="Noto Sans"/>
          <w:b w:val="0"/>
          <w:i w:val="0"/>
          <w:color w:val="1F2933"/>
          <w:sz w:val="18"/>
        </w:rPr>
        <w:t>Das oder diese Person hat mich unterstützt: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772"/>
      </w:tblGrid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</w:tbl>
    <w:p>
      <w:pPr>
        <w:spacing w:before="0" w:after="0" w:line="100" w:lineRule="exact"/>
        <w:jc w:val="left"/>
      </w:pPr>
      <w:r>
        <w:rPr>
          <w:rFonts w:ascii="Noto Sans" w:hAnsi="Noto Sans" w:eastAsia="Noto Sans"/>
          <w:b w:val="0"/>
          <w:i w:val="0"/>
          <w:color w:val="FFFFFF"/>
          <w:sz w:val="2"/>
        </w:rPr>
        <w:t xml:space="preserve"> </w:t>
      </w:r>
    </w:p>
    <w:p>
      <w:pPr>
        <w:spacing w:before="0" w:after="20" w:line="252" w:lineRule="auto"/>
        <w:jc w:val="left"/>
      </w:pPr>
      <w:r>
        <w:rPr>
          <w:rFonts w:ascii="Noto Sans" w:hAnsi="Noto Sans" w:eastAsia="Noto Sans"/>
          <w:b w:val="0"/>
          <w:i w:val="0"/>
          <w:color w:val="1F2933"/>
          <w:sz w:val="18"/>
        </w:rPr>
        <w:t>Das war schwierig oder hat mich gebremst: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772"/>
      </w:tblGrid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</w:tbl>
    <w:p>
      <w:pPr>
        <w:spacing w:before="0" w:after="0" w:line="100" w:lineRule="exact"/>
        <w:jc w:val="left"/>
      </w:pPr>
      <w:r>
        <w:rPr>
          <w:rFonts w:ascii="Noto Sans" w:hAnsi="Noto Sans" w:eastAsia="Noto Sans"/>
          <w:b w:val="0"/>
          <w:i w:val="0"/>
          <w:color w:val="FFFFFF"/>
          <w:sz w:val="2"/>
        </w:rPr>
        <w:t xml:space="preserve"> </w:t>
      </w:r>
    </w:p>
    <w:p>
      <w:pPr>
        <w:spacing w:before="0" w:after="20" w:line="252" w:lineRule="auto"/>
        <w:jc w:val="left"/>
      </w:pPr>
      <w:r>
        <w:rPr>
          <w:rFonts w:ascii="Noto Sans" w:hAnsi="Noto Sans" w:eastAsia="Noto Sans"/>
          <w:b w:val="0"/>
          <w:i w:val="0"/>
          <w:color w:val="1F2933"/>
          <w:sz w:val="18"/>
        </w:rPr>
        <w:t>Das habe ich über mich, mein Lernen oder die Situation gelernt: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772"/>
      </w:tblGrid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</w:tbl>
    <w:p>
      <w:pPr>
        <w:spacing w:before="0" w:after="0" w:line="140" w:lineRule="exact"/>
        <w:jc w:val="left"/>
      </w:pPr>
      <w:r>
        <w:rPr>
          <w:rFonts w:ascii="Noto Sans" w:hAnsi="Noto Sans" w:eastAsia="Noto Sans"/>
          <w:b w:val="0"/>
          <w:i w:val="0"/>
          <w:color w:val="FFFFFF"/>
          <w:sz w:val="2"/>
        </w:rPr>
        <w:t xml:space="preserve"> 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386"/>
        <w:gridCol w:w="5386"/>
      </w:tblGrid>
      <w:tr>
        <w:trPr>
          <w:trHeight w:val="317" w:hRule="exact"/>
        </w:trPr>
        <w:tc>
          <w:tcPr>
            <w:tcW w:type="dxa" w:w="652"/>
            <w:shd w:fill="A66A00"/>
            <w:tcMar>
              <w:top w:w="25" w:type="dxa"/>
              <w:start w:w="25" w:type="dxa"/>
              <w:bottom w:w="25" w:type="dxa"/>
              <w:end w:w="25" w:type="dxa"/>
            </w:tcMar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/>
                <w:i w:val="0"/>
                <w:color w:val="FFFFFF"/>
                <w:sz w:val="21"/>
              </w:rPr>
              <w:t>3</w:t>
            </w:r>
          </w:p>
        </w:tc>
        <w:tc>
          <w:tcPr>
            <w:tcW w:type="dxa" w:w="10120"/>
            <w:shd w:fill="F7E8C6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/>
                <w:i w:val="0"/>
                <w:color w:val="A66A00"/>
                <w:sz w:val="21"/>
              </w:rPr>
              <w:t>Mein aktueller Gesprächsfokus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386"/>
        <w:gridCol w:w="5386"/>
      </w:tblGrid>
      <w:tr>
        <w:trPr>
          <w:trHeight w:val="879" w:hRule="atLeast"/>
          <w:trHeight w:val="879" w:hRule="atLeast"/>
        </w:trPr>
        <w:tc>
          <w:tcPr>
            <w:tcW w:type="dxa" w:w="5386"/>
            <w:tcMar>
              <w:top w:w="70" w:type="dxa"/>
              <w:start w:w="80" w:type="dxa"/>
              <w:bottom w:w="65" w:type="dxa"/>
              <w:end w:w="80" w:type="dxa"/>
            </w:tcMar>
            <w:tcBorders>
              <w:top w:val="single" w:sz="7" w:color="1F4E78"/>
              <w:start w:val="single" w:sz="7" w:color="1F4E78"/>
              <w:bottom w:val="single" w:sz="7" w:color="1F4E78"/>
              <w:end w:val="single" w:sz="7" w:color="1F4E78"/>
            </w:tcBorders>
            <w:shd w:fill="DCEAF5"/>
          </w:tcPr>
          <w:p>
            <w:pPr>
              <w:spacing w:before="0" w:after="20" w:line="252" w:lineRule="auto"/>
              <w:jc w:val="left"/>
            </w:pPr>
            <w:r>
              <w:rPr>
                <w:rFonts w:ascii="Noto Sans" w:hAnsi="Noto Sans" w:eastAsia="Noto Sans"/>
                <w:b w:val="0"/>
                <w:i w:val="0"/>
                <w:color w:val="1F4E78"/>
                <w:sz w:val="28"/>
              </w:rPr>
              <w:t xml:space="preserve">□  </w:t>
            </w:r>
            <w:r>
              <w:rPr>
                <w:rFonts w:ascii="Noto Sans" w:hAnsi="Noto Sans" w:eastAsia="Noto Sans"/>
                <w:b/>
                <w:i w:val="0"/>
                <w:color w:val="1F4E78"/>
                <w:sz w:val="20"/>
              </w:rPr>
              <w:t>Lernen und Leistung</w:t>
            </w:r>
          </w:p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 w:val="0"/>
                <w:i w:val="0"/>
                <w:color w:val="606A74"/>
                <w:sz w:val="16"/>
              </w:rPr>
              <w:t>Rang: ____     heute nicht: □</w:t>
            </w:r>
          </w:p>
        </w:tc>
        <w:tc>
          <w:tcPr>
            <w:tcW w:type="dxa" w:w="5386"/>
            <w:tcMar>
              <w:top w:w="70" w:type="dxa"/>
              <w:start w:w="80" w:type="dxa"/>
              <w:bottom w:w="65" w:type="dxa"/>
              <w:end w:w="80" w:type="dxa"/>
            </w:tcMar>
            <w:tcBorders>
              <w:top w:val="single" w:sz="7" w:color="2A7F62"/>
              <w:start w:val="single" w:sz="7" w:color="2A7F62"/>
              <w:bottom w:val="single" w:sz="7" w:color="2A7F62"/>
              <w:end w:val="single" w:sz="7" w:color="2A7F62"/>
            </w:tcBorders>
            <w:shd w:fill="DDF1E8"/>
          </w:tcPr>
          <w:p>
            <w:pPr>
              <w:spacing w:before="0" w:after="20" w:line="252" w:lineRule="auto"/>
              <w:jc w:val="left"/>
            </w:pPr>
            <w:r>
              <w:rPr>
                <w:rFonts w:ascii="Noto Sans" w:hAnsi="Noto Sans" w:eastAsia="Noto Sans"/>
                <w:b w:val="0"/>
                <w:i w:val="0"/>
                <w:color w:val="2A7F62"/>
                <w:sz w:val="28"/>
              </w:rPr>
              <w:t xml:space="preserve">□  </w:t>
            </w:r>
            <w:r>
              <w:rPr>
                <w:rFonts w:ascii="Noto Sans" w:hAnsi="Noto Sans" w:eastAsia="Noto Sans"/>
                <w:b/>
                <w:i w:val="0"/>
                <w:color w:val="2A7F62"/>
                <w:sz w:val="20"/>
              </w:rPr>
              <w:t>Organisation und Motivation</w:t>
            </w:r>
          </w:p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 w:val="0"/>
                <w:i w:val="0"/>
                <w:color w:val="606A74"/>
                <w:sz w:val="16"/>
              </w:rPr>
              <w:t>Rang: ____     heute nicht: □</w:t>
            </w:r>
          </w:p>
        </w:tc>
      </w:tr>
      <w:tr>
        <w:trPr>
          <w:trHeight w:val="879" w:hRule="atLeast"/>
          <w:trHeight w:val="879" w:hRule="atLeast"/>
        </w:trPr>
        <w:tc>
          <w:tcPr>
            <w:tcW w:type="dxa" w:w="5386"/>
            <w:tcMar>
              <w:top w:w="70" w:type="dxa"/>
              <w:start w:w="80" w:type="dxa"/>
              <w:bottom w:w="65" w:type="dxa"/>
              <w:end w:w="80" w:type="dxa"/>
            </w:tcMar>
            <w:tcBorders>
              <w:top w:val="single" w:sz="7" w:color="A66A00"/>
              <w:start w:val="single" w:sz="7" w:color="A66A00"/>
              <w:bottom w:val="single" w:sz="7" w:color="A66A00"/>
              <w:end w:val="single" w:sz="7" w:color="A66A00"/>
            </w:tcBorders>
            <w:shd w:fill="F7E8C6"/>
          </w:tcPr>
          <w:p>
            <w:pPr>
              <w:spacing w:before="0" w:after="20" w:line="252" w:lineRule="auto"/>
              <w:jc w:val="left"/>
            </w:pPr>
            <w:r>
              <w:rPr>
                <w:rFonts w:ascii="Noto Sans" w:hAnsi="Noto Sans" w:eastAsia="Noto Sans"/>
                <w:b w:val="0"/>
                <w:i w:val="0"/>
                <w:color w:val="A66A00"/>
                <w:sz w:val="28"/>
              </w:rPr>
              <w:t xml:space="preserve">□  </w:t>
            </w:r>
            <w:r>
              <w:rPr>
                <w:rFonts w:ascii="Noto Sans" w:hAnsi="Noto Sans" w:eastAsia="Noto Sans"/>
                <w:b/>
                <w:i w:val="0"/>
                <w:color w:val="A66A00"/>
                <w:sz w:val="20"/>
              </w:rPr>
              <w:t>Miteinander in der Klasse</w:t>
            </w:r>
          </w:p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 w:val="0"/>
                <w:i w:val="0"/>
                <w:color w:val="606A74"/>
                <w:sz w:val="16"/>
              </w:rPr>
              <w:t>Rang: ____     heute nicht: □</w:t>
            </w:r>
          </w:p>
        </w:tc>
        <w:tc>
          <w:tcPr>
            <w:tcW w:type="dxa" w:w="5386"/>
            <w:tcMar>
              <w:top w:w="70" w:type="dxa"/>
              <w:start w:w="80" w:type="dxa"/>
              <w:bottom w:w="65" w:type="dxa"/>
              <w:end w:w="80" w:type="dxa"/>
            </w:tcMar>
            <w:tcBorders>
              <w:top w:val="single" w:sz="7" w:color="6C4F9B"/>
              <w:start w:val="single" w:sz="7" w:color="6C4F9B"/>
              <w:bottom w:val="single" w:sz="7" w:color="6C4F9B"/>
              <w:end w:val="single" w:sz="7" w:color="6C4F9B"/>
            </w:tcBorders>
            <w:shd w:fill="E9E1F3"/>
          </w:tcPr>
          <w:p>
            <w:pPr>
              <w:spacing w:before="0" w:after="20" w:line="252" w:lineRule="auto"/>
              <w:jc w:val="left"/>
            </w:pPr>
            <w:r>
              <w:rPr>
                <w:rFonts w:ascii="Noto Sans" w:hAnsi="Noto Sans" w:eastAsia="Noto Sans"/>
                <w:b w:val="0"/>
                <w:i w:val="0"/>
                <w:color w:val="6C4F9B"/>
                <w:sz w:val="28"/>
              </w:rPr>
              <w:t xml:space="preserve">□  </w:t>
            </w:r>
            <w:r>
              <w:rPr>
                <w:rFonts w:ascii="Noto Sans" w:hAnsi="Noto Sans" w:eastAsia="Noto Sans"/>
                <w:b/>
                <w:i w:val="0"/>
                <w:color w:val="6C4F9B"/>
                <w:sz w:val="20"/>
              </w:rPr>
              <w:t>Zusammenarbeit mit Lehrkräften</w:t>
            </w:r>
          </w:p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 w:val="0"/>
                <w:i w:val="0"/>
                <w:color w:val="606A74"/>
                <w:sz w:val="16"/>
              </w:rPr>
              <w:t>Rang: ____     heute nicht: □</w:t>
            </w:r>
          </w:p>
        </w:tc>
      </w:tr>
      <w:tr>
        <w:trPr>
          <w:trHeight w:val="879" w:hRule="atLeast"/>
          <w:trHeight w:val="879" w:hRule="atLeast"/>
        </w:trPr>
        <w:tc>
          <w:tcPr>
            <w:tcW w:type="dxa" w:w="5386"/>
            <w:tcMar>
              <w:top w:w="70" w:type="dxa"/>
              <w:start w:w="80" w:type="dxa"/>
              <w:bottom w:w="65" w:type="dxa"/>
              <w:end w:w="80" w:type="dxa"/>
            </w:tcMar>
            <w:tcBorders>
              <w:top w:val="single" w:sz="7" w:color="B24C3D"/>
              <w:start w:val="single" w:sz="7" w:color="B24C3D"/>
              <w:bottom w:val="single" w:sz="7" w:color="B24C3D"/>
              <w:end w:val="single" w:sz="7" w:color="B24C3D"/>
            </w:tcBorders>
            <w:shd w:fill="F7DED9"/>
          </w:tcPr>
          <w:p>
            <w:pPr>
              <w:spacing w:before="0" w:after="20" w:line="252" w:lineRule="auto"/>
              <w:jc w:val="left"/>
            </w:pPr>
            <w:r>
              <w:rPr>
                <w:rFonts w:ascii="Noto Sans" w:hAnsi="Noto Sans" w:eastAsia="Noto Sans"/>
                <w:b w:val="0"/>
                <w:i w:val="0"/>
                <w:color w:val="B24C3D"/>
                <w:sz w:val="28"/>
              </w:rPr>
              <w:t xml:space="preserve">□  </w:t>
            </w:r>
            <w:r>
              <w:rPr>
                <w:rFonts w:ascii="Noto Sans" w:hAnsi="Noto Sans" w:eastAsia="Noto Sans"/>
                <w:b/>
                <w:i w:val="0"/>
                <w:color w:val="B24C3D"/>
                <w:sz w:val="20"/>
              </w:rPr>
              <w:t>Wohlbefinden und Schulalltag</w:t>
            </w:r>
          </w:p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 w:val="0"/>
                <w:i w:val="0"/>
                <w:color w:val="606A74"/>
                <w:sz w:val="16"/>
              </w:rPr>
              <w:t>Rang: ____     heute nicht: □</w:t>
            </w:r>
          </w:p>
        </w:tc>
        <w:tc>
          <w:tcPr>
            <w:tcW w:type="dxa" w:w="5386"/>
            <w:tcMar>
              <w:top w:w="70" w:type="dxa"/>
              <w:start w:w="80" w:type="dxa"/>
              <w:bottom w:w="65" w:type="dxa"/>
              <w:end w:w="80" w:type="dxa"/>
            </w:tcMar>
            <w:tcBorders>
              <w:top w:val="single" w:sz="7" w:color="4B6F44"/>
              <w:start w:val="single" w:sz="7" w:color="4B6F44"/>
              <w:bottom w:val="single" w:sz="7" w:color="4B6F44"/>
              <w:end w:val="single" w:sz="7" w:color="4B6F44"/>
            </w:tcBorders>
            <w:shd w:fill="E2EEDC"/>
          </w:tcPr>
          <w:p>
            <w:pPr>
              <w:spacing w:before="0" w:after="20" w:line="252" w:lineRule="auto"/>
              <w:jc w:val="left"/>
            </w:pPr>
            <w:r>
              <w:rPr>
                <w:rFonts w:ascii="Noto Sans" w:hAnsi="Noto Sans" w:eastAsia="Noto Sans"/>
                <w:b w:val="0"/>
                <w:i w:val="0"/>
                <w:color w:val="4B6F44"/>
                <w:sz w:val="28"/>
              </w:rPr>
              <w:t xml:space="preserve">□  </w:t>
            </w:r>
            <w:r>
              <w:rPr>
                <w:rFonts w:ascii="Noto Sans" w:hAnsi="Noto Sans" w:eastAsia="Noto Sans"/>
                <w:b/>
                <w:i w:val="0"/>
                <w:color w:val="4B6F44"/>
                <w:sz w:val="20"/>
              </w:rPr>
              <w:t>Familie und Zuhause</w:t>
            </w:r>
          </w:p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 w:val="0"/>
                <w:i w:val="0"/>
                <w:color w:val="606A74"/>
                <w:sz w:val="16"/>
              </w:rPr>
              <w:t>Rang: ____     heute nicht: □</w:t>
            </w:r>
          </w:p>
        </w:tc>
      </w:tr>
      <w:tr>
        <w:trPr>
          <w:trHeight w:val="879" w:hRule="atLeast"/>
          <w:trHeight w:val="879" w:hRule="atLeast"/>
        </w:trPr>
        <w:tc>
          <w:tcPr>
            <w:tcW w:type="dxa" w:w="5386"/>
            <w:tcMar>
              <w:top w:w="70" w:type="dxa"/>
              <w:start w:w="80" w:type="dxa"/>
              <w:bottom w:w="65" w:type="dxa"/>
              <w:end w:w="80" w:type="dxa"/>
            </w:tcMar>
            <w:tcBorders>
              <w:top w:val="single" w:sz="7" w:color="1F4E78"/>
              <w:start w:val="single" w:sz="7" w:color="1F4E78"/>
              <w:bottom w:val="single" w:sz="7" w:color="1F4E78"/>
              <w:end w:val="single" w:sz="7" w:color="1F4E78"/>
            </w:tcBorders>
            <w:shd w:fill="DCEAF5"/>
          </w:tcPr>
          <w:p>
            <w:pPr>
              <w:spacing w:before="0" w:after="20" w:line="252" w:lineRule="auto"/>
              <w:jc w:val="left"/>
            </w:pPr>
            <w:r>
              <w:rPr>
                <w:rFonts w:ascii="Noto Sans" w:hAnsi="Noto Sans" w:eastAsia="Noto Sans"/>
                <w:b w:val="0"/>
                <w:i w:val="0"/>
                <w:color w:val="1F4E78"/>
                <w:sz w:val="28"/>
              </w:rPr>
              <w:t xml:space="preserve">□  </w:t>
            </w:r>
            <w:r>
              <w:rPr>
                <w:rFonts w:ascii="Noto Sans" w:hAnsi="Noto Sans" w:eastAsia="Noto Sans"/>
                <w:b/>
                <w:i w:val="0"/>
                <w:color w:val="1F4E78"/>
                <w:sz w:val="20"/>
              </w:rPr>
              <w:t>Freizeit und Interessen</w:t>
            </w:r>
          </w:p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 w:val="0"/>
                <w:i w:val="0"/>
                <w:color w:val="606A74"/>
                <w:sz w:val="16"/>
              </w:rPr>
              <w:t>Rang: ____     heute nicht: □</w:t>
            </w:r>
          </w:p>
        </w:tc>
        <w:tc>
          <w:tcPr>
            <w:tcW w:type="dxa" w:w="5386"/>
            <w:tcMar>
              <w:top w:w="70" w:type="dxa"/>
              <w:start w:w="80" w:type="dxa"/>
              <w:bottom w:w="65" w:type="dxa"/>
              <w:end w:w="80" w:type="dxa"/>
            </w:tcMar>
            <w:tcBorders>
              <w:top w:val="single" w:sz="7" w:color="2A7F62"/>
              <w:start w:val="single" w:sz="7" w:color="2A7F62"/>
              <w:bottom w:val="single" w:sz="7" w:color="2A7F62"/>
              <w:end w:val="single" w:sz="7" w:color="2A7F62"/>
            </w:tcBorders>
            <w:shd w:fill="DDF1E8"/>
          </w:tcPr>
          <w:p>
            <w:pPr>
              <w:spacing w:before="0" w:after="20" w:line="252" w:lineRule="auto"/>
              <w:jc w:val="left"/>
            </w:pPr>
            <w:r>
              <w:rPr>
                <w:rFonts w:ascii="Noto Sans" w:hAnsi="Noto Sans" w:eastAsia="Noto Sans"/>
                <w:b w:val="0"/>
                <w:i w:val="0"/>
                <w:color w:val="2A7F62"/>
                <w:sz w:val="28"/>
              </w:rPr>
              <w:t xml:space="preserve">□  </w:t>
            </w:r>
            <w:r>
              <w:rPr>
                <w:rFonts w:ascii="Noto Sans" w:hAnsi="Noto Sans" w:eastAsia="Noto Sans"/>
                <w:b/>
                <w:i w:val="0"/>
                <w:color w:val="2A7F62"/>
                <w:sz w:val="20"/>
              </w:rPr>
              <w:t>Mein eigenes Thema: __________________</w:t>
            </w:r>
          </w:p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 w:val="0"/>
                <w:i w:val="0"/>
                <w:color w:val="606A74"/>
                <w:sz w:val="16"/>
              </w:rPr>
              <w:t>Rang: ____     heute nicht: □</w:t>
            </w:r>
          </w:p>
        </w:tc>
      </w:tr>
    </w:tbl>
    <w:p>
      <w:pPr>
        <w:spacing w:before="0" w:after="0" w:line="120" w:lineRule="exact"/>
        <w:jc w:val="left"/>
      </w:pPr>
      <w:r>
        <w:rPr>
          <w:rFonts w:ascii="Noto Sans" w:hAnsi="Noto Sans" w:eastAsia="Noto Sans"/>
          <w:b w:val="0"/>
          <w:i w:val="0"/>
          <w:color w:val="FFFFFF"/>
          <w:sz w:val="2"/>
        </w:rPr>
        <w:t xml:space="preserve"> </w:t>
      </w:r>
    </w:p>
    <w:p>
      <w:pPr>
        <w:spacing w:before="0" w:after="20" w:line="252" w:lineRule="auto"/>
        <w:jc w:val="left"/>
      </w:pPr>
      <w:r>
        <w:rPr>
          <w:rFonts w:ascii="Noto Sans" w:hAnsi="Noto Sans" w:eastAsia="Noto Sans"/>
          <w:b w:val="0"/>
          <w:i w:val="0"/>
          <w:color w:val="1F2933"/>
          <w:sz w:val="18"/>
        </w:rPr>
        <w:t>Das Thema, das heute Vorrang haben soll: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772"/>
      </w:tblGrid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</w:tbl>
    <w:p>
      <w:r>
        <w:br w:type="page"/>
      </w:r>
    </w:p>
    <w:p>
      <w:pPr>
        <w:spacing w:before="0" w:after="0" w:line="252" w:lineRule="auto"/>
        <w:jc w:val="left"/>
      </w:pPr>
      <w:r>
        <w:rPr>
          <w:rFonts w:ascii="Noto Sans" w:hAnsi="Noto Sans" w:eastAsia="Noto Sans"/>
          <w:b/>
          <w:i w:val="0"/>
          <w:color w:val="2A7F62"/>
          <w:sz w:val="14"/>
        </w:rPr>
        <w:t>MENTORING MIT AUFWIND</w:t>
      </w:r>
    </w:p>
    <w:p>
      <w:pPr>
        <w:spacing w:before="0" w:after="0" w:line="252" w:lineRule="auto"/>
        <w:jc w:val="left"/>
      </w:pPr>
      <w:r>
        <w:rPr>
          <w:rFonts w:ascii="Noto Sans" w:hAnsi="Noto Sans" w:eastAsia="Noto Sans"/>
          <w:b/>
          <w:i w:val="0"/>
          <w:color w:val="1F4E78"/>
          <w:sz w:val="30"/>
        </w:rPr>
        <w:t>Vorbereitung auf mein nächstes Mentoringgespräch</w:t>
      </w:r>
    </w:p>
    <w:p>
      <w:pPr>
        <w:spacing w:before="0" w:after="40" w:line="252" w:lineRule="auto"/>
        <w:jc w:val="left"/>
      </w:pPr>
      <w:r>
        <w:rPr>
          <w:rFonts w:ascii="Noto Sans" w:hAnsi="Noto Sans" w:eastAsia="Noto Sans"/>
          <w:b w:val="0"/>
          <w:i w:val="0"/>
          <w:color w:val="606A74"/>
          <w:sz w:val="15"/>
        </w:rPr>
        <w:t>Mein aktueller Stand und mein nächster Schritt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795"/>
        <w:gridCol w:w="1795"/>
        <w:gridCol w:w="1795"/>
        <w:gridCol w:w="1795"/>
        <w:gridCol w:w="1795"/>
        <w:gridCol w:w="1795"/>
      </w:tblGrid>
      <w:tr>
        <w:trPr>
          <w:trHeight w:val="45" w:hRule="exact"/>
        </w:trPr>
        <w:tc>
          <w:tcPr>
            <w:tcW w:type="dxa" w:w="1795"/>
            <w:shd w:fill="1F4E78"/>
            <w:tcMar>
              <w:top w:w="0" w:type="dxa"/>
              <w:start w:w="0" w:type="dxa"/>
              <w:bottom w:w="0" w:type="dxa"/>
              <w:end w:w="0" w:type="dxa"/>
            </w:tcMar>
          </w:tcPr>
          <w:p/>
        </w:tc>
        <w:tc>
          <w:tcPr>
            <w:tcW w:type="dxa" w:w="1795"/>
            <w:shd w:fill="2A7F62"/>
            <w:tcMar>
              <w:top w:w="0" w:type="dxa"/>
              <w:start w:w="0" w:type="dxa"/>
              <w:bottom w:w="0" w:type="dxa"/>
              <w:end w:w="0" w:type="dxa"/>
            </w:tcMar>
          </w:tcPr>
          <w:p/>
        </w:tc>
        <w:tc>
          <w:tcPr>
            <w:tcW w:type="dxa" w:w="1795"/>
            <w:shd w:fill="A66A00"/>
            <w:tcMar>
              <w:top w:w="0" w:type="dxa"/>
              <w:start w:w="0" w:type="dxa"/>
              <w:bottom w:w="0" w:type="dxa"/>
              <w:end w:w="0" w:type="dxa"/>
            </w:tcMar>
          </w:tcPr>
          <w:p/>
        </w:tc>
        <w:tc>
          <w:tcPr>
            <w:tcW w:type="dxa" w:w="1795"/>
            <w:shd w:fill="6C4F9B"/>
            <w:tcMar>
              <w:top w:w="0" w:type="dxa"/>
              <w:start w:w="0" w:type="dxa"/>
              <w:bottom w:w="0" w:type="dxa"/>
              <w:end w:w="0" w:type="dxa"/>
            </w:tcMar>
          </w:tcPr>
          <w:p/>
        </w:tc>
        <w:tc>
          <w:tcPr>
            <w:tcW w:type="dxa" w:w="1795"/>
            <w:shd w:fill="B24C3D"/>
            <w:tcMar>
              <w:top w:w="0" w:type="dxa"/>
              <w:start w:w="0" w:type="dxa"/>
              <w:bottom w:w="0" w:type="dxa"/>
              <w:end w:w="0" w:type="dxa"/>
            </w:tcMar>
          </w:tcPr>
          <w:p/>
        </w:tc>
        <w:tc>
          <w:tcPr>
            <w:tcW w:type="dxa" w:w="1795"/>
            <w:shd w:fill="4B6F44"/>
            <w:tcMar>
              <w:top w:w="0" w:type="dxa"/>
              <w:start w:w="0" w:type="dxa"/>
              <w:bottom w:w="0" w:type="dxa"/>
              <w:end w:w="0" w:type="dxa"/>
            </w:tcMar>
          </w:tcPr>
          <w:p/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386"/>
        <w:gridCol w:w="5386"/>
      </w:tblGrid>
      <w:tr>
        <w:trPr>
          <w:trHeight w:val="317" w:hRule="exact"/>
        </w:trPr>
        <w:tc>
          <w:tcPr>
            <w:tcW w:type="dxa" w:w="652"/>
            <w:shd w:fill="6C4F9B"/>
            <w:tcMar>
              <w:top w:w="25" w:type="dxa"/>
              <w:start w:w="25" w:type="dxa"/>
              <w:bottom w:w="25" w:type="dxa"/>
              <w:end w:w="25" w:type="dxa"/>
            </w:tcMar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/>
                <w:i w:val="0"/>
                <w:color w:val="FFFFFF"/>
                <w:sz w:val="21"/>
              </w:rPr>
              <w:t>4</w:t>
            </w:r>
          </w:p>
        </w:tc>
        <w:tc>
          <w:tcPr>
            <w:tcW w:type="dxa" w:w="10120"/>
            <w:shd w:fill="E9E1F3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/>
                <w:i w:val="0"/>
                <w:color w:val="6C4F9B"/>
                <w:sz w:val="21"/>
              </w:rPr>
              <w:t>Mein aktueller Stand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154"/>
        <w:gridCol w:w="2154"/>
        <w:gridCol w:w="2154"/>
        <w:gridCol w:w="2154"/>
        <w:gridCol w:w="2154"/>
      </w:tblGrid>
      <w:tr>
        <w:trPr>
          <w:trHeight w:val="1899" w:hRule="atLeast"/>
        </w:trPr>
        <w:tc>
          <w:tcPr>
            <w:tcW w:type="dxa" w:w="5783"/>
            <w:tcMar>
              <w:top w:w="65" w:type="dxa"/>
              <w:start w:w="55" w:type="dxa"/>
              <w:bottom w:w="65" w:type="dxa"/>
              <w:end w:w="55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  <w:shd w:fill="F3F5F7"/>
          </w:tcPr>
          <w:p>
            <w:pPr>
              <w:spacing w:before="0" w:after="20" w:line="240" w:lineRule="auto"/>
              <w:jc w:val="left"/>
            </w:pPr>
            <w:r/>
            <w:r>
              <w:rPr>
                <w:rFonts w:ascii="Noto Sans" w:hAnsi="Noto Sans" w:eastAsia="Noto Sans"/>
                <w:b/>
                <w:i w:val="0"/>
                <w:color w:val="1F4E78"/>
                <w:sz w:val="16"/>
              </w:rPr>
              <w:t>Wo stehst du im Moment auf deinem Weg?</w:t>
            </w:r>
          </w:p>
          <w:p>
            <w:pPr>
              <w:spacing w:before="0" w:after="0" w:line="240" w:lineRule="auto"/>
              <w:jc w:val="left"/>
            </w:pPr>
            <w:r>
              <w:rPr>
                <w:rFonts w:ascii="Noto Sans" w:hAnsi="Noto Sans" w:eastAsia="Noto Sans"/>
                <w:b w:val="0"/>
                <w:i w:val="0"/>
                <w:color w:val="5B6470"/>
                <w:sz w:val="14"/>
              </w:rPr>
              <w:t>Die Wegsymbole helfen dir bei deiner Einschätzung. Es gibt kein richtig oder falsch. Eine Aussage darf frei bleiben.</w:t>
            </w:r>
          </w:p>
        </w:tc>
        <w:tc>
          <w:tcPr>
            <w:tcW w:type="dxa" w:w="1247"/>
            <w:tcMar>
              <w:top w:w="45" w:type="dxa"/>
              <w:start w:w="30" w:type="dxa"/>
              <w:bottom w:w="45" w:type="dxa"/>
              <w:end w:w="30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  <w:shd w:fill="F8DFDD"/>
          </w:tcPr>
          <w:p>
            <w:pPr>
              <w:spacing w:before="0" w:after="0" w:line="240" w:lineRule="auto"/>
              <w:jc w:val="center"/>
            </w:pPr>
            <w:r/>
            <w:r>
              <w:drawing>
                <wp:inline xmlns:a="http://schemas.openxmlformats.org/drawingml/2006/main" xmlns:pic="http://schemas.openxmlformats.org/drawingml/2006/picture">
                  <wp:extent cx="774000" cy="941351"/>
                  <wp:docPr id="13" name="Picture 13" descr="Entwicklungsweg: passt im Moment noch wenig zu mir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01_start_rot.pn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4000" cy="941351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rPr>
                <w:rFonts w:ascii="Noto Sans" w:hAnsi="Noto Sans" w:eastAsia="Noto Sans"/>
                <w:b/>
                <w:i w:val="0"/>
                <w:color w:val="1F2933"/>
                <w:sz w:val="14"/>
              </w:rPr>
              <w:t>passt im Moment</w:t>
              <w:br/>
              <w:t>noch wenig zu mir</w:t>
            </w:r>
          </w:p>
        </w:tc>
        <w:tc>
          <w:tcPr>
            <w:tcW w:type="dxa" w:w="1247"/>
            <w:tcMar>
              <w:top w:w="45" w:type="dxa"/>
              <w:start w:w="30" w:type="dxa"/>
              <w:bottom w:w="45" w:type="dxa"/>
              <w:end w:w="30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  <w:shd w:fill="FFF1CC"/>
          </w:tcPr>
          <w:p>
            <w:pPr>
              <w:spacing w:before="0" w:after="0" w:line="240" w:lineRule="auto"/>
              <w:jc w:val="center"/>
            </w:pPr>
            <w:r/>
            <w:r>
              <w:drawing>
                <wp:inline xmlns:a="http://schemas.openxmlformats.org/drawingml/2006/main" xmlns:pic="http://schemas.openxmlformats.org/drawingml/2006/picture">
                  <wp:extent cx="774000" cy="941351"/>
                  <wp:docPr id="14" name="Picture 14" descr="Entwicklungsweg: passt teilweise zu mir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02_erster_schritt_gelb.pn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4000" cy="941351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rPr>
                <w:rFonts w:ascii="Noto Sans" w:hAnsi="Noto Sans" w:eastAsia="Noto Sans"/>
                <w:b/>
                <w:i w:val="0"/>
                <w:color w:val="1F2933"/>
                <w:sz w:val="14"/>
              </w:rPr>
              <w:t>passt teilweise</w:t>
              <w:br/>
              <w:t>zu mir</w:t>
            </w:r>
          </w:p>
        </w:tc>
        <w:tc>
          <w:tcPr>
            <w:tcW w:type="dxa" w:w="1247"/>
            <w:tcMar>
              <w:top w:w="45" w:type="dxa"/>
              <w:start w:w="30" w:type="dxa"/>
              <w:bottom w:w="45" w:type="dxa"/>
              <w:end w:w="30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  <w:shd w:fill="DCEEF8"/>
          </w:tcPr>
          <w:p>
            <w:pPr>
              <w:spacing w:before="0" w:after="0" w:line="240" w:lineRule="auto"/>
              <w:jc w:val="center"/>
            </w:pPr>
            <w:r/>
            <w:r>
              <w:drawing>
                <wp:inline xmlns:a="http://schemas.openxmlformats.org/drawingml/2006/main" xmlns:pic="http://schemas.openxmlformats.org/drawingml/2006/picture">
                  <wp:extent cx="774000" cy="941351"/>
                  <wp:docPr id="15" name="Picture 15" descr="Entwicklungsweg: passt meistens zu mir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03_auf_dem_weg_blau.pn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4000" cy="941351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rPr>
                <w:rFonts w:ascii="Noto Sans" w:hAnsi="Noto Sans" w:eastAsia="Noto Sans"/>
                <w:b/>
                <w:i w:val="0"/>
                <w:color w:val="1F2933"/>
                <w:sz w:val="14"/>
              </w:rPr>
              <w:t>passt meistens</w:t>
              <w:br/>
              <w:t>zu mir</w:t>
            </w:r>
          </w:p>
        </w:tc>
        <w:tc>
          <w:tcPr>
            <w:tcW w:type="dxa" w:w="1247"/>
            <w:tcMar>
              <w:top w:w="45" w:type="dxa"/>
              <w:start w:w="30" w:type="dxa"/>
              <w:bottom w:w="45" w:type="dxa"/>
              <w:end w:w="30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  <w:shd w:fill="E3F0DC"/>
          </w:tcPr>
          <w:p>
            <w:pPr>
              <w:spacing w:before="0" w:after="0" w:line="240" w:lineRule="auto"/>
              <w:jc w:val="center"/>
            </w:pPr>
            <w:r/>
            <w:r>
              <w:drawing>
                <wp:inline xmlns:a="http://schemas.openxmlformats.org/drawingml/2006/main" xmlns:pic="http://schemas.openxmlformats.org/drawingml/2006/picture">
                  <wp:extent cx="774000" cy="904675"/>
                  <wp:docPr id="16" name="Picture 16" descr="Entwicklungsweg: passt sehr gut zu mir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04_sicher_angekommen_gruen.pn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4000" cy="904675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rPr>
                <w:rFonts w:ascii="Noto Sans" w:hAnsi="Noto Sans" w:eastAsia="Noto Sans"/>
                <w:b/>
                <w:i w:val="0"/>
                <w:color w:val="1F2933"/>
                <w:sz w:val="14"/>
              </w:rPr>
              <w:t>passt sehr gut</w:t>
              <w:br/>
              <w:t>zu mir</w:t>
            </w:r>
          </w:p>
        </w:tc>
      </w:tr>
      <w:tr>
        <w:trPr>
          <w:trHeight w:val="317" w:hRule="atLeast"/>
          <w:cantSplit/>
        </w:trPr>
        <w:tc>
          <w:tcPr>
            <w:tcW w:type="dxa" w:w="5783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 w:val="0"/>
                <w:i w:val="0"/>
                <w:color w:val="1F2933"/>
                <w:sz w:val="16"/>
              </w:rPr>
              <w:t>Mein Ziel ist für mich weiterhin wichtig.</w:t>
            </w:r>
          </w:p>
        </w:tc>
        <w:tc>
          <w:tcPr>
            <w:tcW w:type="dxa" w:w="1247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 w:val="0"/>
                <w:i w:val="0"/>
                <w:color w:val="1F4E78"/>
                <w:sz w:val="24"/>
              </w:rPr>
              <w:t>□</w:t>
            </w:r>
          </w:p>
        </w:tc>
        <w:tc>
          <w:tcPr>
            <w:tcW w:type="dxa" w:w="1247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 w:val="0"/>
                <w:i w:val="0"/>
                <w:color w:val="1F4E78"/>
                <w:sz w:val="24"/>
              </w:rPr>
              <w:t>□</w:t>
            </w:r>
          </w:p>
        </w:tc>
        <w:tc>
          <w:tcPr>
            <w:tcW w:type="dxa" w:w="1247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 w:val="0"/>
                <w:i w:val="0"/>
                <w:color w:val="1F4E78"/>
                <w:sz w:val="24"/>
              </w:rPr>
              <w:t>□</w:t>
            </w:r>
          </w:p>
        </w:tc>
        <w:tc>
          <w:tcPr>
            <w:tcW w:type="dxa" w:w="1247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 w:val="0"/>
                <w:i w:val="0"/>
                <w:color w:val="1F4E78"/>
                <w:sz w:val="24"/>
              </w:rPr>
              <w:t>□</w:t>
            </w:r>
          </w:p>
        </w:tc>
      </w:tr>
      <w:tr>
        <w:trPr>
          <w:trHeight w:val="317" w:hRule="atLeast"/>
          <w:cantSplit/>
        </w:trPr>
        <w:tc>
          <w:tcPr>
            <w:tcW w:type="dxa" w:w="5783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 w:val="0"/>
                <w:i w:val="0"/>
                <w:color w:val="1F2933"/>
                <w:sz w:val="16"/>
              </w:rPr>
              <w:t>Ich erkenne bereits kleine Fortschritte.</w:t>
            </w:r>
          </w:p>
        </w:tc>
        <w:tc>
          <w:tcPr>
            <w:tcW w:type="dxa" w:w="1247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 w:val="0"/>
                <w:i w:val="0"/>
                <w:color w:val="1F4E78"/>
                <w:sz w:val="24"/>
              </w:rPr>
              <w:t>□</w:t>
            </w:r>
          </w:p>
        </w:tc>
        <w:tc>
          <w:tcPr>
            <w:tcW w:type="dxa" w:w="1247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 w:val="0"/>
                <w:i w:val="0"/>
                <w:color w:val="1F4E78"/>
                <w:sz w:val="24"/>
              </w:rPr>
              <w:t>□</w:t>
            </w:r>
          </w:p>
        </w:tc>
        <w:tc>
          <w:tcPr>
            <w:tcW w:type="dxa" w:w="1247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 w:val="0"/>
                <w:i w:val="0"/>
                <w:color w:val="1F4E78"/>
                <w:sz w:val="24"/>
              </w:rPr>
              <w:t>□</w:t>
            </w:r>
          </w:p>
        </w:tc>
        <w:tc>
          <w:tcPr>
            <w:tcW w:type="dxa" w:w="1247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 w:val="0"/>
                <w:i w:val="0"/>
                <w:color w:val="1F4E78"/>
                <w:sz w:val="24"/>
              </w:rPr>
              <w:t>□</w:t>
            </w:r>
          </w:p>
        </w:tc>
      </w:tr>
      <w:tr>
        <w:trPr>
          <w:trHeight w:val="317" w:hRule="atLeast"/>
          <w:cantSplit/>
        </w:trPr>
        <w:tc>
          <w:tcPr>
            <w:tcW w:type="dxa" w:w="5783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 w:val="0"/>
                <w:i w:val="0"/>
                <w:color w:val="1F2933"/>
                <w:sz w:val="16"/>
              </w:rPr>
              <w:t>Ich kann beschreiben, was inzwischen besser klappt.</w:t>
            </w:r>
          </w:p>
        </w:tc>
        <w:tc>
          <w:tcPr>
            <w:tcW w:type="dxa" w:w="1247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 w:val="0"/>
                <w:i w:val="0"/>
                <w:color w:val="1F4E78"/>
                <w:sz w:val="24"/>
              </w:rPr>
              <w:t>□</w:t>
            </w:r>
          </w:p>
        </w:tc>
        <w:tc>
          <w:tcPr>
            <w:tcW w:type="dxa" w:w="1247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 w:val="0"/>
                <w:i w:val="0"/>
                <w:color w:val="1F4E78"/>
                <w:sz w:val="24"/>
              </w:rPr>
              <w:t>□</w:t>
            </w:r>
          </w:p>
        </w:tc>
        <w:tc>
          <w:tcPr>
            <w:tcW w:type="dxa" w:w="1247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 w:val="0"/>
                <w:i w:val="0"/>
                <w:color w:val="1F4E78"/>
                <w:sz w:val="24"/>
              </w:rPr>
              <w:t>□</w:t>
            </w:r>
          </w:p>
        </w:tc>
        <w:tc>
          <w:tcPr>
            <w:tcW w:type="dxa" w:w="1247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 w:val="0"/>
                <w:i w:val="0"/>
                <w:color w:val="1F4E78"/>
                <w:sz w:val="24"/>
              </w:rPr>
              <w:t>□</w:t>
            </w:r>
          </w:p>
        </w:tc>
      </w:tr>
      <w:tr>
        <w:trPr>
          <w:trHeight w:val="317" w:hRule="atLeast"/>
          <w:cantSplit/>
        </w:trPr>
        <w:tc>
          <w:tcPr>
            <w:tcW w:type="dxa" w:w="5783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 w:val="0"/>
                <w:i w:val="0"/>
                <w:color w:val="1F2933"/>
                <w:sz w:val="16"/>
              </w:rPr>
              <w:t>Ich weiß, was mich bei der Umsetzung noch hindert.</w:t>
            </w:r>
          </w:p>
        </w:tc>
        <w:tc>
          <w:tcPr>
            <w:tcW w:type="dxa" w:w="1247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 w:val="0"/>
                <w:i w:val="0"/>
                <w:color w:val="1F4E78"/>
                <w:sz w:val="24"/>
              </w:rPr>
              <w:t>□</w:t>
            </w:r>
          </w:p>
        </w:tc>
        <w:tc>
          <w:tcPr>
            <w:tcW w:type="dxa" w:w="1247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 w:val="0"/>
                <w:i w:val="0"/>
                <w:color w:val="1F4E78"/>
                <w:sz w:val="24"/>
              </w:rPr>
              <w:t>□</w:t>
            </w:r>
          </w:p>
        </w:tc>
        <w:tc>
          <w:tcPr>
            <w:tcW w:type="dxa" w:w="1247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 w:val="0"/>
                <w:i w:val="0"/>
                <w:color w:val="1F4E78"/>
                <w:sz w:val="24"/>
              </w:rPr>
              <w:t>□</w:t>
            </w:r>
          </w:p>
        </w:tc>
        <w:tc>
          <w:tcPr>
            <w:tcW w:type="dxa" w:w="1247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 w:val="0"/>
                <w:i w:val="0"/>
                <w:color w:val="1F4E78"/>
                <w:sz w:val="24"/>
              </w:rPr>
              <w:t>□</w:t>
            </w:r>
          </w:p>
        </w:tc>
      </w:tr>
      <w:tr>
        <w:trPr>
          <w:trHeight w:val="317" w:hRule="atLeast"/>
          <w:cantSplit/>
        </w:trPr>
        <w:tc>
          <w:tcPr>
            <w:tcW w:type="dxa" w:w="5783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 w:val="0"/>
                <w:i w:val="0"/>
                <w:color w:val="1F2933"/>
                <w:sz w:val="16"/>
              </w:rPr>
              <w:t>Ich weiß, welche Unterstützung für mich hilfreich ist.</w:t>
            </w:r>
          </w:p>
        </w:tc>
        <w:tc>
          <w:tcPr>
            <w:tcW w:type="dxa" w:w="1247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 w:val="0"/>
                <w:i w:val="0"/>
                <w:color w:val="1F4E78"/>
                <w:sz w:val="24"/>
              </w:rPr>
              <w:t>□</w:t>
            </w:r>
          </w:p>
        </w:tc>
        <w:tc>
          <w:tcPr>
            <w:tcW w:type="dxa" w:w="1247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 w:val="0"/>
                <w:i w:val="0"/>
                <w:color w:val="1F4E78"/>
                <w:sz w:val="24"/>
              </w:rPr>
              <w:t>□</w:t>
            </w:r>
          </w:p>
        </w:tc>
        <w:tc>
          <w:tcPr>
            <w:tcW w:type="dxa" w:w="1247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 w:val="0"/>
                <w:i w:val="0"/>
                <w:color w:val="1F4E78"/>
                <w:sz w:val="24"/>
              </w:rPr>
              <w:t>□</w:t>
            </w:r>
          </w:p>
        </w:tc>
        <w:tc>
          <w:tcPr>
            <w:tcW w:type="dxa" w:w="1247"/>
            <w:tcMar>
              <w:top w:w="32" w:type="dxa"/>
              <w:start w:w="42" w:type="dxa"/>
              <w:bottom w:w="32" w:type="dxa"/>
              <w:end w:w="42" w:type="dxa"/>
            </w:tcMar>
            <w:vAlign w:val="center"/>
            <w:tcBorders>
              <w:top w:val="single" w:sz="4" w:color="8E9AA4"/>
              <w:start w:val="single" w:sz="4" w:color="8E9AA4"/>
              <w:bottom w:val="single" w:sz="4" w:color="8E9AA4"/>
              <w:end w:val="single" w:sz="4" w:color="8E9AA4"/>
            </w:tcBorders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 w:val="0"/>
                <w:i w:val="0"/>
                <w:color w:val="1F4E78"/>
                <w:sz w:val="24"/>
              </w:rPr>
              <w:t>□</w:t>
            </w:r>
          </w:p>
        </w:tc>
      </w:tr>
    </w:tbl>
    <w:p>
      <w:pPr>
        <w:spacing w:before="0" w:after="0" w:line="160" w:lineRule="exact"/>
        <w:jc w:val="left"/>
      </w:pPr>
      <w:r>
        <w:rPr>
          <w:rFonts w:ascii="Noto Sans" w:hAnsi="Noto Sans" w:eastAsia="Noto Sans"/>
          <w:b w:val="0"/>
          <w:i w:val="0"/>
          <w:color w:val="FFFFFF"/>
          <w:sz w:val="2"/>
        </w:rPr>
        <w:t xml:space="preserve"> 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386"/>
        <w:gridCol w:w="5386"/>
      </w:tblGrid>
      <w:tr>
        <w:trPr>
          <w:trHeight w:val="317" w:hRule="exact"/>
        </w:trPr>
        <w:tc>
          <w:tcPr>
            <w:tcW w:type="dxa" w:w="652"/>
            <w:shd w:fill="B24C3D"/>
            <w:tcMar>
              <w:top w:w="25" w:type="dxa"/>
              <w:start w:w="25" w:type="dxa"/>
              <w:bottom w:w="25" w:type="dxa"/>
              <w:end w:w="25" w:type="dxa"/>
            </w:tcMar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/>
                <w:i w:val="0"/>
                <w:color w:val="FFFFFF"/>
                <w:sz w:val="21"/>
              </w:rPr>
              <w:t>5</w:t>
            </w:r>
          </w:p>
        </w:tc>
        <w:tc>
          <w:tcPr>
            <w:tcW w:type="dxa" w:w="10120"/>
            <w:shd w:fill="F7DED9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/>
                <w:i w:val="0"/>
                <w:color w:val="B24C3D"/>
                <w:sz w:val="21"/>
              </w:rPr>
              <w:t>Mein nächster Entwicklungsschritt</w:t>
            </w:r>
          </w:p>
        </w:tc>
      </w:tr>
    </w:tbl>
    <w:p>
      <w:pPr>
        <w:spacing w:before="0" w:after="20" w:line="252" w:lineRule="auto"/>
        <w:jc w:val="left"/>
      </w:pPr>
      <w:r>
        <w:rPr>
          <w:rFonts w:ascii="Noto Sans" w:hAnsi="Noto Sans" w:eastAsia="Noto Sans"/>
          <w:b w:val="0"/>
          <w:i w:val="0"/>
          <w:color w:val="1F2933"/>
          <w:sz w:val="18"/>
        </w:rPr>
        <w:t>Das möchte ich bis zum nächsten Gespräch erreichen oder weiterentwickeln: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772"/>
      </w:tblGrid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</w:tbl>
    <w:p>
      <w:pPr>
        <w:spacing w:before="0" w:after="0" w:line="100" w:lineRule="exact"/>
        <w:jc w:val="left"/>
      </w:pPr>
      <w:r>
        <w:rPr>
          <w:rFonts w:ascii="Noto Sans" w:hAnsi="Noto Sans" w:eastAsia="Noto Sans"/>
          <w:b w:val="0"/>
          <w:i w:val="0"/>
          <w:color w:val="FFFFFF"/>
          <w:sz w:val="2"/>
        </w:rPr>
        <w:t xml:space="preserve"> </w:t>
      </w:r>
    </w:p>
    <w:p>
      <w:pPr>
        <w:spacing w:before="0" w:after="20" w:line="252" w:lineRule="auto"/>
        <w:jc w:val="left"/>
      </w:pPr>
      <w:r>
        <w:rPr>
          <w:rFonts w:ascii="Noto Sans" w:hAnsi="Noto Sans" w:eastAsia="Noto Sans"/>
          <w:b w:val="0"/>
          <w:i w:val="0"/>
          <w:color w:val="1F2933"/>
          <w:sz w:val="18"/>
        </w:rPr>
        <w:t>Daran werde ich einen Fortschritt erkennen: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772"/>
      </w:tblGrid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</w:tbl>
    <w:p>
      <w:pPr>
        <w:spacing w:before="0" w:after="0" w:line="100" w:lineRule="exact"/>
        <w:jc w:val="left"/>
      </w:pPr>
      <w:r>
        <w:rPr>
          <w:rFonts w:ascii="Noto Sans" w:hAnsi="Noto Sans" w:eastAsia="Noto Sans"/>
          <w:b w:val="0"/>
          <w:i w:val="0"/>
          <w:color w:val="FFFFFF"/>
          <w:sz w:val="2"/>
        </w:rPr>
        <w:t xml:space="preserve"> </w:t>
      </w:r>
    </w:p>
    <w:p>
      <w:pPr>
        <w:spacing w:before="0" w:after="20" w:line="252" w:lineRule="auto"/>
        <w:jc w:val="left"/>
      </w:pPr>
      <w:r>
        <w:rPr>
          <w:rFonts w:ascii="Noto Sans" w:hAnsi="Noto Sans" w:eastAsia="Noto Sans"/>
          <w:b w:val="0"/>
          <w:i w:val="0"/>
          <w:color w:val="1F2933"/>
          <w:sz w:val="18"/>
        </w:rPr>
        <w:t>Mein nächster kleiner Schritt: Was tue ich - wann, wo und wie oft?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772"/>
      </w:tblGrid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</w:tbl>
    <w:p>
      <w:pPr>
        <w:spacing w:before="0" w:after="0" w:line="100" w:lineRule="exact"/>
        <w:jc w:val="left"/>
      </w:pPr>
      <w:r>
        <w:rPr>
          <w:rFonts w:ascii="Noto Sans" w:hAnsi="Noto Sans" w:eastAsia="Noto Sans"/>
          <w:b w:val="0"/>
          <w:i w:val="0"/>
          <w:color w:val="FFFFFF"/>
          <w:sz w:val="2"/>
        </w:rPr>
        <w:t xml:space="preserve"> </w:t>
      </w:r>
    </w:p>
    <w:p>
      <w:pPr>
        <w:spacing w:before="0" w:after="20" w:line="252" w:lineRule="auto"/>
        <w:jc w:val="left"/>
      </w:pPr>
      <w:r>
        <w:rPr>
          <w:rFonts w:ascii="Noto Sans" w:hAnsi="Noto Sans" w:eastAsia="Noto Sans"/>
          <w:b w:val="0"/>
          <w:i w:val="0"/>
          <w:color w:val="1F2933"/>
          <w:sz w:val="18"/>
        </w:rPr>
        <w:t>Wer oder was kann mich dabei unterstützen?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772"/>
      </w:tblGrid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</w:tbl>
    <w:p>
      <w:pPr>
        <w:spacing w:before="0" w:after="0" w:line="100" w:lineRule="exact"/>
        <w:jc w:val="left"/>
      </w:pPr>
      <w:r>
        <w:rPr>
          <w:rFonts w:ascii="Noto Sans" w:hAnsi="Noto Sans" w:eastAsia="Noto Sans"/>
          <w:b w:val="0"/>
          <w:i w:val="0"/>
          <w:color w:val="FFFFFF"/>
          <w:sz w:val="2"/>
        </w:rPr>
        <w:t xml:space="preserve"> </w:t>
      </w:r>
    </w:p>
    <w:p>
      <w:pPr>
        <w:spacing w:before="0" w:after="20" w:line="252" w:lineRule="auto"/>
        <w:jc w:val="left"/>
      </w:pPr>
      <w:r>
        <w:rPr>
          <w:rFonts w:ascii="Noto Sans" w:hAnsi="Noto Sans" w:eastAsia="Noto Sans"/>
          <w:b w:val="0"/>
          <w:i w:val="0"/>
          <w:color w:val="1F2933"/>
          <w:sz w:val="18"/>
        </w:rPr>
        <w:t>Wenn es schwierig wird, dann möchte ich ...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772"/>
      </w:tblGrid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</w:tbl>
    <w:p>
      <w:pPr>
        <w:spacing w:before="0" w:after="0" w:line="140" w:lineRule="exact"/>
        <w:jc w:val="left"/>
      </w:pPr>
      <w:r>
        <w:rPr>
          <w:rFonts w:ascii="Noto Sans" w:hAnsi="Noto Sans" w:eastAsia="Noto Sans"/>
          <w:b w:val="0"/>
          <w:i w:val="0"/>
          <w:color w:val="FFFFFF"/>
          <w:sz w:val="2"/>
        </w:rPr>
        <w:t xml:space="preserve"> 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386"/>
        <w:gridCol w:w="5386"/>
      </w:tblGrid>
      <w:tr>
        <w:trPr>
          <w:trHeight w:val="317" w:hRule="exact"/>
        </w:trPr>
        <w:tc>
          <w:tcPr>
            <w:tcW w:type="dxa" w:w="652"/>
            <w:shd w:fill="4B6F44"/>
            <w:tcMar>
              <w:top w:w="25" w:type="dxa"/>
              <w:start w:w="25" w:type="dxa"/>
              <w:bottom w:w="25" w:type="dxa"/>
              <w:end w:w="25" w:type="dxa"/>
            </w:tcMar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/>
                <w:i w:val="0"/>
                <w:color w:val="FFFFFF"/>
                <w:sz w:val="21"/>
              </w:rPr>
              <w:t>6</w:t>
            </w:r>
          </w:p>
        </w:tc>
        <w:tc>
          <w:tcPr>
            <w:tcW w:type="dxa" w:w="10120"/>
            <w:shd w:fill="E2EEDC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/>
                <w:i w:val="0"/>
                <w:color w:val="4B6F44"/>
                <w:sz w:val="21"/>
              </w:rPr>
              <w:t>Mein Wunsch für das Gespräch</w:t>
            </w:r>
          </w:p>
        </w:tc>
      </w:tr>
    </w:tbl>
    <w:p>
      <w:pPr>
        <w:spacing w:before="0" w:after="20" w:line="252" w:lineRule="auto"/>
        <w:jc w:val="left"/>
      </w:pPr>
      <w:r>
        <w:rPr>
          <w:rFonts w:ascii="Noto Sans" w:hAnsi="Noto Sans" w:eastAsia="Noto Sans"/>
          <w:b w:val="0"/>
          <w:i w:val="0"/>
          <w:color w:val="1F2933"/>
          <w:sz w:val="18"/>
        </w:rPr>
        <w:t>Am Ende des Gesprächs wäre für mich hilfreich, wenn ...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772"/>
      </w:tblGrid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</w:tbl>
    <w:p>
      <w:pPr>
        <w:spacing w:before="0" w:after="0" w:line="100" w:lineRule="exact"/>
        <w:jc w:val="left"/>
      </w:pPr>
      <w:r>
        <w:rPr>
          <w:rFonts w:ascii="Noto Sans" w:hAnsi="Noto Sans" w:eastAsia="Noto Sans"/>
          <w:b w:val="0"/>
          <w:i w:val="0"/>
          <w:color w:val="FFFFFF"/>
          <w:sz w:val="2"/>
        </w:rPr>
        <w:t xml:space="preserve"> </w:t>
      </w:r>
    </w:p>
    <w:p>
      <w:pPr>
        <w:spacing w:before="0" w:after="80" w:line="252" w:lineRule="auto"/>
        <w:jc w:val="left"/>
      </w:pPr>
      <w:r>
        <w:rPr>
          <w:rFonts w:ascii="Noto Sans" w:hAnsi="Noto Sans" w:eastAsia="Noto Sans"/>
          <w:b/>
          <w:i w:val="0"/>
          <w:color w:val="1F4E78"/>
          <w:sz w:val="17"/>
        </w:rPr>
        <w:t xml:space="preserve">Was hilft dir heute am meisten?  </w:t>
      </w:r>
      <w:r>
        <w:rPr>
          <w:rFonts w:ascii="Noto Sans" w:hAnsi="Noto Sans" w:eastAsia="Noto Sans"/>
          <w:b w:val="0"/>
          <w:i w:val="0"/>
          <w:color w:val="1F2933"/>
          <w:sz w:val="17"/>
        </w:rPr>
        <w:t>□ Zuhören   □ Fragen stellen   □ Beobachtung anbieten   □ Information geben   □ gemeinsam planen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772"/>
      </w:tblGrid>
      <w:tr>
        <w:tc>
          <w:tcPr>
            <w:tcW w:type="dxa" w:w="10772"/>
            <w:shd w:fill="F7F9FB"/>
            <w:tcMar>
              <w:top w:w="35" w:type="dxa"/>
              <w:start w:w="60" w:type="dxa"/>
              <w:bottom w:w="35" w:type="dxa"/>
              <w:end w:w="60" w:type="dxa"/>
            </w:tcMar>
            <w:tcBorders>
              <w:top w:val="single" w:sz="3" w:color="CFD6DC"/>
              <w:start w:val="single" w:sz="3" w:color="CFD6DC"/>
              <w:bottom w:val="single" w:sz="3" w:color="CFD6DC"/>
              <w:end w:val="single" w:sz="3" w:color="CFD6DC"/>
            </w:tcBorders>
          </w:tcPr>
          <w:p>
            <w:pPr>
              <w:spacing w:before="0" w:after="0" w:line="240" w:lineRule="auto"/>
              <w:jc w:val="center"/>
            </w:pPr>
            <w:r>
              <w:rPr>
                <w:rFonts w:ascii="Noto Sans" w:hAnsi="Noto Sans" w:eastAsia="Noto Sans"/>
                <w:b w:val="0"/>
                <w:i w:val="0"/>
                <w:color w:val="606A74"/>
                <w:sz w:val="12"/>
              </w:rPr>
              <w:t xml:space="preserve">Erstellt von: André Lammers | Lehrer (StD) | Fachberater Deutsch (ZSL) | zertifizierter Coach und Trainer (DVCT) | </w:t>
            </w:r>
            <w:hyperlink r:id="rId13">
              <w:r>
                <w:rPr>
                  <w:rFonts w:ascii="Noto Sans" w:hAnsi="Noto Sans" w:eastAsia="Noto Sans"/>
                  <w:color w:val="1F4E78"/>
                  <w:u w:val="single"/>
                  <w:sz w:val="12"/>
                </w:rPr>
                <w:t>www.aufwind-coaching-beratung.de</w:t>
              </w:r>
            </w:hyperlink>
            <w:r>
              <w:rPr>
                <w:rFonts w:ascii="Noto Sans" w:hAnsi="Noto Sans" w:eastAsia="Noto Sans"/>
                <w:b w:val="0"/>
                <w:i w:val="0"/>
                <w:color w:val="606A74"/>
                <w:sz w:val="12"/>
              </w:rPr>
              <w:t xml:space="preserve"> | Lizenz: CC BY-NC-SA 4.0. Eigenständig entwickelt; fachliche Impulse aus Materialien zum Schülermentoring Baden-Württemberg, weiteren schulischen Lerncoachingmaterialien und professionellen Coachingstandards. KI wurde unterstützend für Datenaufbereitung und Faktencheck eingesetzt. Inhaltliche Auswahl, Gestaltung und Verantwortung: André Lammers.</w:t>
            </w:r>
          </w:p>
        </w:tc>
      </w:tr>
    </w:tbl>
    <w:sectPr w:rsidR="00FC693F" w:rsidRPr="0006063C" w:rsidSect="00034616">
      <w:pgSz w:w="11906" w:h="16838"/>
      <w:pgMar w:top="408" w:right="567" w:bottom="39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0"/>
    </w:pPr>
    <w:rPr>
      <w:rFonts w:ascii="Noto Sans" w:hAnsi="Noto Sans" w:eastAsia="Noto Sans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image" Target="media/image2.png"/><Relationship Id="rId11" Type="http://schemas.openxmlformats.org/officeDocument/2006/relationships/image" Target="media/image3.png"/><Relationship Id="rId12" Type="http://schemas.openxmlformats.org/officeDocument/2006/relationships/image" Target="media/image4.png"/><Relationship Id="rId13" Type="http://schemas.openxmlformats.org/officeDocument/2006/relationships/hyperlink" Target="https://www.aufwind-coaching-beratung.de" TargetMode="External"/><Relationship Id="rId14" Type="http://schemas.openxmlformats.org/officeDocument/2006/relationships/image" Target="media/image5.png"/><Relationship Id="rId15" Type="http://schemas.openxmlformats.org/officeDocument/2006/relationships/image" Target="media/image6.png"/><Relationship Id="rId16" Type="http://schemas.openxmlformats.org/officeDocument/2006/relationships/image" Target="media/image7.png"/><Relationship Id="rId17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02 Vorbereitung Folgegespraech Mentoring mit Aufwind</dc:title>
  <dc:subject/>
  <dc:creator>André Lammers</dc:creator>
  <cp:keywords/>
  <dc:description>generated by python-docx</dc:description>
  <cp:lastModifiedBy>André Lammers</cp:lastModifiedBy>
  <cp:revision>1</cp:revision>
  <dcterms:created xsi:type="dcterms:W3CDTF">2013-12-23T23:15:00Z</dcterms:created>
  <dcterms:modified xsi:type="dcterms:W3CDTF">2013-12-23T23:15:00Z</dcterms:modified>
  <cp:category/>
</cp:coreProperties>
</file>