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5"/>
        </w:rPr>
        <w:t>Meine Vereinbarung aus dem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6"/>
        </w:rPr>
        <w:t>Erstgespräch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91"/>
        <w:gridCol w:w="3591"/>
        <w:gridCol w:w="3591"/>
      </w:tblGrid>
      <w:tr>
        <w:trPr>
          <w:trHeight w:val="465" w:hRule="atLeast"/>
        </w:trPr>
        <w:tc>
          <w:tcPr>
            <w:tcW w:type="dxa" w:w="4082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Name: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68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Mentor:in: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  <w:tc>
          <w:tcPr>
            <w:tcW w:type="dxa" w:w="3005"/>
            <w:shd w:fill="F7F9FB"/>
            <w:tcMar>
              <w:top w:w="45" w:type="dxa"/>
              <w:start w:w="65" w:type="dxa"/>
              <w:bottom w:w="45" w:type="dxa"/>
              <w:end w:w="65" w:type="dxa"/>
            </w:tcMar>
            <w:tcBorders>
              <w:top w:val="single" w:sz="4" w:color="C5CED6"/>
              <w:start w:val="single" w:sz="4" w:color="C5CED6"/>
              <w:bottom w:val="single" w:sz="4" w:color="C5CED6"/>
              <w:end w:val="single" w:sz="4" w:color="C5CED6"/>
            </w:tcBorders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17"/>
              </w:rPr>
              <w:t xml:space="preserve">Datum: </w:t>
            </w:r>
            <w:r>
              <w:rPr>
                <w:rFonts w:ascii="Noto Sans" w:hAnsi="Noto Sans" w:eastAsia="Noto Sans"/>
                <w:b w:val="0"/>
                <w:i w:val="0"/>
                <w:color w:val="606A74"/>
                <w:sz w:val="17"/>
              </w:rPr>
              <w:t>____________________________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1F4E78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1</w:t>
            </w:r>
          </w:p>
        </w:tc>
        <w:tc>
          <w:tcPr>
            <w:tcW w:type="dxa" w:w="10120"/>
            <w:shd w:fill="DCEAF5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1F4E78"/>
                <w:sz w:val="21"/>
              </w:rPr>
              <w:t>Kontakt und Rahmen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ist mir für eine gute und vertrauensvolle Zusammenarbeit wichtig: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2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2A7F62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2</w:t>
            </w:r>
          </w:p>
        </w:tc>
        <w:tc>
          <w:tcPr>
            <w:tcW w:type="dxa" w:w="10120"/>
            <w:shd w:fill="DDF1E8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2A7F62"/>
                <w:sz w:val="21"/>
              </w:rPr>
              <w:t>Anliegen und Auftrag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Darüber haben wir heute gesprochen: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Am Ende des Gesprächs wollte ich klarer wissen oder können: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A66A00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3</w:t>
            </w:r>
          </w:p>
        </w:tc>
        <w:tc>
          <w:tcPr>
            <w:tcW w:type="dxa" w:w="10120"/>
            <w:shd w:fill="F7E8C6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A66A00"/>
                <w:sz w:val="21"/>
              </w:rPr>
              <w:t>Situation und Ressourcen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läuft bereits gut oder gelingt mir schon: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Diese konkrete Situation möchte ich verändern oder besser verstehen: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Diese Stärken, Erfahrungen oder Personen helfen mir: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r>
        <w:br w:type="page"/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2A7F62"/>
          <w:sz w:val="14"/>
        </w:rPr>
        <w:t>MENTORING MIT AUFWIND</w:t>
      </w:r>
    </w:p>
    <w:p>
      <w:pPr>
        <w:spacing w:before="0" w:after="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30"/>
        </w:rPr>
        <w:t>Meine Vereinbarung aus dem Mentoringgespräch</w:t>
      </w:r>
    </w:p>
    <w:p>
      <w:pPr>
        <w:spacing w:before="0" w:after="40" w:line="252" w:lineRule="auto"/>
        <w:jc w:val="left"/>
      </w:pPr>
      <w:r>
        <w:rPr>
          <w:rFonts w:ascii="Noto Sans" w:hAnsi="Noto Sans" w:eastAsia="Noto Sans"/>
          <w:b w:val="0"/>
          <w:i w:val="0"/>
          <w:color w:val="606A74"/>
          <w:sz w:val="15"/>
        </w:rPr>
        <w:t>Erstgespräch - Ziel, Umsetzung und Ausblick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95"/>
        <w:gridCol w:w="1795"/>
        <w:gridCol w:w="1795"/>
        <w:gridCol w:w="1795"/>
        <w:gridCol w:w="1795"/>
        <w:gridCol w:w="1795"/>
      </w:tblGrid>
      <w:tr>
        <w:trPr>
          <w:trHeight w:val="45" w:hRule="exact"/>
        </w:trPr>
        <w:tc>
          <w:tcPr>
            <w:tcW w:type="dxa" w:w="1795"/>
            <w:shd w:fill="1F4E78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2A7F62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A66A00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6C4F9B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B24C3D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  <w:tc>
          <w:tcPr>
            <w:tcW w:type="dxa" w:w="1795"/>
            <w:shd w:fill="4B6F44"/>
            <w:tcMar>
              <w:top w:w="0" w:type="dxa"/>
              <w:start w:w="0" w:type="dxa"/>
              <w:bottom w:w="0" w:type="dxa"/>
              <w:end w:w="0" w:type="dxa"/>
            </w:tcMar>
          </w:tcPr>
          <w:p/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6C4F9B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4</w:t>
            </w:r>
          </w:p>
        </w:tc>
        <w:tc>
          <w:tcPr>
            <w:tcW w:type="dxa" w:w="10120"/>
            <w:shd w:fill="E9E1F3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6C4F9B"/>
                <w:sz w:val="21"/>
              </w:rPr>
              <w:t>Zielbild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möchte ich erreichen oder künftig anders erleben: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Darum ist mir dieses Ziel wichtig: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Daran erkenne ich in den nächsten Wochen einen kleinen Fortschritt: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4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B24C3D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5</w:t>
            </w:r>
          </w:p>
        </w:tc>
        <w:tc>
          <w:tcPr>
            <w:tcW w:type="dxa" w:w="10120"/>
            <w:shd w:fill="F7DED9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B24C3D"/>
                <w:sz w:val="21"/>
              </w:rPr>
              <w:t>Lösung und Umsetzung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Mein erster kleiner Schritt: Was werde ich konkret tun?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Wann, wo und wie oft werde ich ihn umsetzen?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Wer oder was unterstützt mich dabei?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Wenn eine schwierige Situation eintritt, dann möchte ich ...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10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1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7"/>
        </w:rPr>
        <w:t>Meine Zuversicht von 0 bis 10:  ____     Was macht den Schritt einen Punkt leichter?  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386"/>
        <w:gridCol w:w="5386"/>
      </w:tblGrid>
      <w:tr>
        <w:trPr>
          <w:trHeight w:val="317" w:hRule="exact"/>
        </w:trPr>
        <w:tc>
          <w:tcPr>
            <w:tcW w:type="dxa" w:w="652"/>
            <w:shd w:fill="4B6F44"/>
            <w:tcMar>
              <w:top w:w="25" w:type="dxa"/>
              <w:start w:w="25" w:type="dxa"/>
              <w:bottom w:w="25" w:type="dxa"/>
              <w:end w:w="25" w:type="dxa"/>
            </w:tcMar>
          </w:tcPr>
          <w:p>
            <w:pPr>
              <w:spacing w:before="0" w:after="0" w:line="252" w:lineRule="auto"/>
              <w:jc w:val="center"/>
            </w:pPr>
            <w:r>
              <w:rPr>
                <w:rFonts w:ascii="Noto Sans" w:hAnsi="Noto Sans" w:eastAsia="Noto Sans"/>
                <w:b/>
                <w:i w:val="0"/>
                <w:color w:val="FFFFFF"/>
                <w:sz w:val="21"/>
              </w:rPr>
              <w:t>6</w:t>
            </w:r>
          </w:p>
        </w:tc>
        <w:tc>
          <w:tcPr>
            <w:tcW w:type="dxa" w:w="10120"/>
            <w:shd w:fill="E2EEDC"/>
            <w:tcMar>
              <w:top w:w="25" w:type="dxa"/>
              <w:start w:w="55" w:type="dxa"/>
              <w:bottom w:w="25" w:type="dxa"/>
              <w:end w:w="55" w:type="dxa"/>
            </w:tcMar>
          </w:tcPr>
          <w:p>
            <w:pPr>
              <w:spacing w:before="0" w:after="0" w:line="252" w:lineRule="auto"/>
              <w:jc w:val="left"/>
            </w:pPr>
            <w:r>
              <w:rPr>
                <w:rFonts w:ascii="Noto Sans" w:hAnsi="Noto Sans" w:eastAsia="Noto Sans"/>
                <w:b/>
                <w:i w:val="0"/>
                <w:color w:val="4B6F44"/>
                <w:sz w:val="21"/>
              </w:rPr>
              <w:t>Abschluss und Ausblick</w:t>
            </w:r>
          </w:p>
        </w:tc>
      </w:tr>
    </w:tbl>
    <w:p>
      <w:pPr>
        <w:spacing w:before="0" w:after="2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8"/>
        </w:rPr>
        <w:t>Das ist meine wichtigste Erkenntnis aus dem Gespräch: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  <w:tr>
        <w:trPr>
          <w:trHeight w:val="272" w:hRule="exact"/>
        </w:trPr>
        <w:tc>
          <w:tcPr>
            <w:tcW w:type="dxa" w:w="10772"/>
            <w:tcMar>
              <w:top w:w="0" w:type="dxa"/>
              <w:start w:w="0" w:type="dxa"/>
              <w:bottom w:w="0" w:type="dxa"/>
              <w:end w:w="0" w:type="dxa"/>
            </w:tcMar>
            <w:tcBorders>
              <w:bottom w:val="single" w:sz="6" w:color="666666"/>
            </w:tcBorders>
          </w:tcPr>
          <w:p/>
        </w:tc>
      </w:tr>
    </w:tbl>
    <w:p>
      <w:pPr>
        <w:spacing w:before="0" w:after="0" w:line="80" w:lineRule="exact"/>
        <w:jc w:val="left"/>
      </w:pPr>
      <w:r>
        <w:rPr>
          <w:rFonts w:ascii="Noto Sans" w:hAnsi="Noto Sans" w:eastAsia="Noto Sans"/>
          <w:b w:val="0"/>
          <w:i w:val="0"/>
          <w:color w:val="FFFFFF"/>
          <w:sz w:val="2"/>
        </w:rPr>
        <w:t xml:space="preserve"> </w:t>
      </w:r>
    </w:p>
    <w:p>
      <w:pPr>
        <w:spacing w:before="0" w:after="80" w:line="252" w:lineRule="auto"/>
        <w:jc w:val="left"/>
      </w:pPr>
      <w:r>
        <w:rPr>
          <w:rFonts w:ascii="Noto Sans" w:hAnsi="Noto Sans" w:eastAsia="Noto Sans"/>
          <w:b/>
          <w:i w:val="0"/>
          <w:color w:val="1F4E78"/>
          <w:sz w:val="17"/>
        </w:rPr>
        <w:t xml:space="preserve">Informationsfreigabe: </w:t>
      </w:r>
      <w:r>
        <w:rPr>
          <w:rFonts w:ascii="Noto Sans" w:hAnsi="Noto Sans" w:eastAsia="Noto Sans"/>
          <w:b w:val="0"/>
          <w:i w:val="0"/>
          <w:color w:val="1F2933"/>
          <w:sz w:val="17"/>
        </w:rPr>
        <w:t>Diese Punkte dürfen mit ______________________________ geteilt werden: ______________________________________________</w:t>
      </w:r>
    </w:p>
    <w:p>
      <w:pPr>
        <w:spacing w:before="0" w:after="80" w:line="252" w:lineRule="auto"/>
        <w:jc w:val="left"/>
      </w:pPr>
      <w:r>
        <w:rPr>
          <w:rFonts w:ascii="Noto Sans" w:hAnsi="Noto Sans" w:eastAsia="Noto Sans"/>
          <w:b w:val="0"/>
          <w:i w:val="0"/>
          <w:color w:val="1F2933"/>
          <w:sz w:val="16"/>
        </w:rPr>
        <w:t>Nächster Rückblick am: ______________________     Vereinbarung gemeinsam geprüft: Schüler:in ____________________   Mentor:in 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772"/>
      </w:tblGrid>
      <w:tr>
        <w:tc>
          <w:tcPr>
            <w:tcW w:type="dxa" w:w="10772"/>
            <w:shd w:fill="F7F9FB"/>
            <w:tcMar>
              <w:top w:w="35" w:type="dxa"/>
              <w:start w:w="60" w:type="dxa"/>
              <w:bottom w:w="35" w:type="dxa"/>
              <w:end w:w="60" w:type="dxa"/>
            </w:tcMar>
            <w:tcBorders>
              <w:top w:val="single" w:sz="3" w:color="CFD6DC"/>
              <w:start w:val="single" w:sz="3" w:color="CFD6DC"/>
              <w:bottom w:val="single" w:sz="3" w:color="CFD6DC"/>
              <w:end w:val="single" w:sz="3" w:color="CFD6DC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Erstellt von: André Lammers | Lehrer (StD) | Fachberater Deutsch (ZSL) | zertifizierter Coach und Trainer (DVCT) | </w:t>
            </w:r>
            <w:hyperlink r:id="rId9">
              <w:r>
                <w:rPr>
                  <w:rFonts w:ascii="Noto Sans" w:hAnsi="Noto Sans" w:eastAsia="Noto Sans"/>
                  <w:color w:val="1F4E78"/>
                  <w:u w:val="single"/>
                  <w:sz w:val="12"/>
                </w:rPr>
                <w:t>www.aufwind-coaching-beratung.de</w:t>
              </w:r>
            </w:hyperlink>
            <w:r>
              <w:rPr>
                <w:rFonts w:ascii="Noto Sans" w:hAnsi="Noto Sans" w:eastAsia="Noto Sans"/>
                <w:b w:val="0"/>
                <w:i w:val="0"/>
                <w:color w:val="606A74"/>
                <w:sz w:val="12"/>
              </w:rPr>
              <w:t xml:space="preserve"> | Lizenz: CC BY-NC-SA 4.0. Eigenständig entwickelt; fachliche Impulse aus Materialien zum Schülermentoring Baden-Württemberg, weiteren schulischen Lerncoachingmaterialien und professionellen Coachingstandards. KI wurde unterstützend für Datenaufbereitung und Faktencheck eingesetzt. Inhaltliche Auswahl, Gestaltung und Verantwortung: André Lammers.</w:t>
            </w:r>
          </w:p>
        </w:tc>
      </w:tr>
    </w:tbl>
    <w:sectPr w:rsidR="00FC693F" w:rsidRPr="0006063C" w:rsidSect="00034616">
      <w:pgSz w:w="11906" w:h="16838"/>
      <w:pgMar w:top="408" w:right="567" w:bottom="39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Noto Sans" w:hAnsi="Noto Sans" w:eastAsia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aufwind-coaching-beratung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